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Release management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Tipos de release e modelos de deployment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Ciclo de vida da release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Tornar novos servicos, funcionalidades e alteracoes disponiveis para utilizacao, garantindo que sao entregues de forma controlada e com qualidade.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Planear, construir, testar e implementar releases de forma eficiente, minimizando riscos e garantindo que os servicos cumprem os requisitos acordados.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 gestao de releases dos servicos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desde o planeamento ate ao deployment, validacao e entrega aos utilizadores.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Autorizacao de mudancas (change enablement). Desenvolvimento de software. Resolucao de incidentes pos-release (gestao de incidentes).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Mudanca autorizada pelo change enablement, nova funcionalidade, correccao de defeito, actualizacao de seguranca.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Tipos de release e modelos de deployment</w:t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2.1 Tipos de release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Exemplo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Major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Inclui novas funcionalidades significativas ou alteracoes arquitecturais. Risco elevado.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2.0 do portal de internet banking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Minor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Pequenas melhorias, correccoes de defeitos e optimizacoes. Risco moderado.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1.5 com correccoes e melhorias de desempenho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Patch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Correccao urgente de defeitos ou vulnerabilidades de seguranca. Risco baixo.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Patch de seguranca para vulnerabilidade critica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Emergency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de emergencia para resolver incidente critico em producao. Risco controlado.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Hotfix para restaurar funcionalidade critica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2.2 Modelos de deployment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Modelo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Risco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Adequado para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Big bang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componentes deployados de uma vez para todos os utilizadores.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Sistemas independentes, releases simples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Phased / Rolling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 gradual por grupos de utilizadores ou regioes.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Grandes organizacoes, servicos criticos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Blue-green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Dois ambientes identicos. Troca de trafego apos validacao.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Baixo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web, APIs, microsservicos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Canary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 para um pequeno grupo (canary) antes do rollout completo.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Baixo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de alto volume, validacao com utilizadores reais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Planeamento e build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Testes e decisao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Deployment e revisao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Release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Planeia release</w:t>
              <w:br/>
              <w:t>Define calendario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Coordena testes</w:t>
              <w:br/>
              <w:t>Decide go/no-go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Comunica release</w:t>
              <w:br/>
              <w:t>Conduz revisao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Equipa</w:t>
              <w:br/>
              <w:t>desenvolvimento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Prepara pacote</w:t>
              <w:br/>
              <w:t>Build e integracao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Executa testes</w:t>
              <w:br/>
              <w:t>(smoke, UAT, perf)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Suporte early life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Equipa</w:t>
              <w:br/>
              <w:t>operacoes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Prepara ambientes</w:t>
              <w:br/>
              <w:t>(staging, pre-prod)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Executa deployment</w:t>
              <w:br/>
              <w:t>Valida em producao</w:t>
              <w:br/>
              <w:t>Rollback se necessario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Planeamento da release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RFCs autorizados, roadmap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release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Definicao do pacote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mgr / Dev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Componentes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Pacote definido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Preparacao de ambientes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Operacoes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Ambientes prontos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Build e integracao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Desenvolvimento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Codigo, configs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Pacote construido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Testes e validacao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Dev / QA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Pacote, plano testes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Resultados testes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Decisao go/no-go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mgr / Stakeholders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Resultados, riscos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Decisao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 em producao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Operacoes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Pacote aprovado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deployada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Validacao pos-deployment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Operacoes / Dev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em prod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Validacao OK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Comunicacao e entrega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manager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validada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Utilizadores informados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pos-release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Metricas, feedback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 revisao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Nenhuma release deve ser deployada em producao sem autorizacao do change enablement.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Todas as releases devem ser testadas em ambiente de staging antes do deployment em producao.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release deve ter um plano de rollback documentado e testado.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release manager deve conduzir uma decisao go/no-go formal antes de cada deployment.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Uma revisao pos-release deve ser realizada para todas as releases major e para qualquer release que tenha causado incidentes.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Release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e coordenar todas as releases.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 calendario de releases e comunicar a todos os stakeholders.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Conduzir a decisao go/no-go antes de cada deployment.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cada release tem plano de rollback.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Conduzir a revisao pos-release e documentar licoes aprendidas.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 de desenvolvimento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Preparar o pacote de release (build, integracao).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testes funcionais, de regressao e de desempenho.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Corrigir defeitos identificados durante os testes.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Fornecer suporte early life apos o deployment.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Equipa de operacoes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Preparar e manter os ambientes (staging, pre-producao, producao).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o deployment conforme o plano.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a saude da release apos o deployment.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o rollback se necessario.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Change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Autorizar as mudancas que compoem a release.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a release esta no calendario de mudancas.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owner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que a release cumpre os requisitos do servico.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Participar na decisao go/no-go.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Release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Dev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Ops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Change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Planeamento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Definicao pacote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Preparacao ambientes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Build e integracao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Testes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Go/no-go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Deployment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Validacao pos-deploy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Comunicacao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 pos-release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Frequencia releases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Numero de releases por periodo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 roadmap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Releases / Periodo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Lead time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do RFC ate producao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2 semanas (minor)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tempo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Sucesso deployment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Deployments sem rollback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Sucesso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rollback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Releases com rollback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Rollbacks / Total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Defeitos producao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Defeitos encontrados pos-release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 / Release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deployment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Duracao do deployment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2h (standard)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duracao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no prazo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Implementadas conforme calendario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prazo / Total x 100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8.1 Planeamento da release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Release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 ambito, calendario, recursos e riscos da release. Agrupar as mudancas autorizadas que serao incluidas.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RFCs autorizados a incluir na release.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 ambito e os componentes da release.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esforco e definir calendario.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dependencias e riscos.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o plano a todos os stakeholders.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release aprovado com calendario e recursos definidos.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8.2 Definicao do pacote de release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Release manager / Dev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quais os componentes, configuracoes e artefactos que compoem a release.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Listar todos os componentes a incluir.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versoes de cada componente.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dependencias entre componentes.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Escolher o modelo de release (big bang, phased, canary).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Pacote de release documentado com todos os componentes e versoes.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8.3 Preparacao de ambientes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de operacoes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os ambientes de teste, staging e pre-producao estao disponiveis e configurados para receber a release.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disponibilidade dos ambientes.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ambientes conforme requisitos da release.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Garantir que os dados de teste estao disponiveis.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conectividade e integracoes.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Ambientes preparados e validados para receber a release.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8.4 Build e integracao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de desenvolvimento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Construir o pacote de release, integrando todos os componentes e executando build automatizado (CI).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build automatizado (CI pipeline).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Integrar todos os componentes no pacote.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unitarios automatizados.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Gerar artefactos de deployment.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 versao e changelog.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Pacote de release construido e pronto para testes.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8.5 Testes e validacao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 / QA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testes em ambiente de staging para validar a qualidade da release antes do deployment em producao.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smoke tests (verificacao basica).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regressao (funcionalidade existente).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aceitacao (UAT) com utilizadores.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desempenho e carga.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testes de seguranca (se aplicavel).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defeitos e decidir severidade.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Resultados dos testes documentados, defeitos criticos resolvidos.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8.6 Decisao go/no-go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Release manager / Stakeholders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Reuniao formal para decidir se a release avanca para producao com base nos resultados dos testes e na avaliacao de riscos.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resultados dos testes e defeitos pendentes.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riscos residuais.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disponibilidade do plano de rollback.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janela de deployment.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decisao (go, no-go, go com condicoes).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Decisao go/no-go documentada e comunicada.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8.7 Deployment em producao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de operacoes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o deployment da release em producao conforme o plano e o modelo de deployment escolhido.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janela de deployment e notificar stakeholders.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backup pre-deployment.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deployment conforme procedimento.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o processo de deployment.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que o deployment foi concluido sem erros.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Release deployada em producao com sucesso.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8.8 Validacao pos-deployment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Operacoes / Dev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Verificar que a release funciona correctamente em producao, monitorizando metricas de saude e funcionalidade.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smoke tests em producao.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metricas de saude (erros, latencia, disponibilidade).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logs para anomalias.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com utilizadores chave.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 problemas criticos: activar rollback.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Release validada em producao e a funcionar correctamente.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8.9 Comunicacao e entrega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Release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Informar os utilizadores e stakeholders da disponibilidade da nova release, incluindo release notes e documentacao actualizada.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Publicar release notes com alteracoes e melhorias.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documentacao do utilizador.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 disponibilidade aos utilizadores.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o catalogo de servicos se aplicavel.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Utilizadores informados e documentacao actualizada.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8.10 Revisao pos-release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Release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a release apos um periodo de estabilizacao para documentar licoes aprendidas e identificar melhorias ao processo.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metricas de desempenho da release.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feedback de stakeholders.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o que correu bem e o que pode melhorar.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licoes aprendidas.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melhorias ao processo de release.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revisao pos-release com licoes aprendidas.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Mudancas autorizadas sao agrupadas em releases. Cada release tem RFC(s) associado(s).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Build / Desenvolvimento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Codigo e componentes prontos para integracao no pacote de release.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Deployment management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Execucao tecnica do deployment em producao.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incidentes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Incidentes causados pela release sao tratados pelo processo de incidentes.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Testes e validacao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Resultados de QA alimentam a decisao go/no-go.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CMDB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CIs actualizados apos o deployment da release.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Ciclo de vida da release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 release passa pelos seguintes estados: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>
        <w:tc>
          <w:tcPr>
            <w:tcW w:type="dxa" w:w="724"/>
            <w:shd w:val="clear" w:color="auto" w:fill="DBEAFE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Planeada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EFF6FF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Em build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FEF3C7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Em teste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D1FAE5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Aprovada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FED7AA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Em deploy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D1FAE5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Em producao</w:t>
            </w:r>
          </w:p>
        </w:tc>
        <w:tc>
          <w:tcPr>
            <w:tcW w:type="dxa" w:w="724"/>
          </w:tcPr>
          <w:p>
            <w:pPr>
              <w:jc w:val="center"/>
            </w:pPr>
            <w:r>
              <w:rPr>
                <w:color w:val="6B7280"/>
                <w:sz w:val="24"/>
              </w:rPr>
              <w:t>-&gt;</w:t>
            </w:r>
          </w:p>
        </w:tc>
        <w:tc>
          <w:tcPr>
            <w:tcW w:type="dxa" w:w="724"/>
            <w:shd w:val="clear" w:color="auto" w:fill="F3F4F6"/>
          </w:tcPr>
          <w:p>
            <w:pPr>
              <w:jc w:val="center"/>
            </w:pPr>
            <w:r>
              <w:rPr>
                <w:b/>
                <w:color w:val="1B3A5C"/>
                <w:sz w:val="14"/>
              </w:rPr>
              <w:t>Encerrada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8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2835"/>
            <w:shd w:val="clear" w:color="auto" w:fill="DBEAFE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Planeada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Release em fase de planeamento, sem build iniciado.</w:t>
            </w:r>
          </w:p>
        </w:tc>
      </w:tr>
      <w:tr>
        <w:tc>
          <w:tcPr>
            <w:tcW w:type="dxa" w:w="2835"/>
            <w:shd w:val="clear" w:color="auto" w:fill="EFF6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Em build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Pacote em construcao, integracao e build automatizado.</w:t>
            </w:r>
          </w:p>
        </w:tc>
      </w:tr>
      <w:tr>
        <w:tc>
          <w:tcPr>
            <w:tcW w:type="dxa" w:w="2835"/>
            <w:shd w:val="clear" w:color="auto" w:fill="D1FAE5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Em teste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Release em testes (staging). Aguarda decisao go/no-go.</w:t>
            </w:r>
          </w:p>
        </w:tc>
      </w:tr>
      <w:tr>
        <w:tc>
          <w:tcPr>
            <w:tcW w:type="dxa" w:w="2835"/>
            <w:shd w:val="clear" w:color="auto" w:fill="FEF3C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Aprovada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Decisao go. Pronta para deployment.</w:t>
            </w:r>
          </w:p>
        </w:tc>
      </w:tr>
      <w:tr>
        <w:tc>
          <w:tcPr>
            <w:tcW w:type="dxa" w:w="2835"/>
            <w:shd w:val="clear" w:color="auto" w:fill="FED7AA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Em deployment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Deployment em curso em producao.</w:t>
            </w:r>
          </w:p>
        </w:tc>
      </w:tr>
      <w:tr>
        <w:tc>
          <w:tcPr>
            <w:tcW w:type="dxa" w:w="2835"/>
            <w:shd w:val="clear" w:color="auto" w:fill="F3F4F6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Em producao</w:t>
            </w:r>
          </w:p>
        </w:tc>
        <w:tc>
          <w:tcPr>
            <w:tcW w:type="dxa" w:w="6803"/>
            <w:shd w:val="clear" w:color="auto" w:fill="F9FAFB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Release activa em producao, em periodo de observacao.</w:t>
            </w:r>
          </w:p>
        </w:tc>
      </w:tr>
      <w:tr>
        <w:tc>
          <w:tcPr>
            <w:tcW w:type="dxa" w:w="2835"/>
            <w:shd w:val="clear" w:color="auto" w:fill="FEE2E2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000000"/>
                <w:sz w:val="20"/>
              </w:rPr>
              <w:t>Encerrada</w:t>
            </w:r>
          </w:p>
        </w:tc>
        <w:tc>
          <w:tcPr>
            <w:tcW w:type="dxa" w:w="6803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Periodo de observacao concluido, revisao realizada.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de um produto ou servico tornada disponivel para utilizacao.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Movimento de componentes para um ambiente controlado.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Rollback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Reverter uma release para o estado anterior em caso de problemas.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Go/No-go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Decisao formal de avancar ou adiar o deployment.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Early life support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Periodo de suporte intensivo apos o deployment de uma release.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model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Abordagem escolhida para o deployment (big bang, phased, canary, blue-green).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CI/CD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Continuous Integration / Continuous Delivery. Praticas de automacao de build, teste e deployment.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Smoke test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basico e rapido para verificar que a release funciona minimamente.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UAT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User Acceptance Testing. Testes realizados pelos utilizadores para validar requisitos.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