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598" w:lineRule="exact"/>
        <w:jc w:val="center"/>
      </w:pPr>
      <w:r>
        <w:rPr>
          <w:rFonts w:ascii="Calibri" w:hAnsi="Calibri"/>
          <w:b/>
          <w:i w:val="0"/>
          <w:color w:val="1B3A5C"/>
          <w:sz w:val="52"/>
        </w:rPr>
        <w:t>Monitorizacao e gestao de eventos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Proposito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Tipos de evento e observabilidade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Macro actividades e regras base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Metricas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Descricao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Ferramentas e tecnologias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11.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Proposito e objectivo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Proposito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Suportar a operacao normal dos componentes de servico observando, analisando e respondendo adequadamente a alteracoes de estado nesses componentes.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Objectivo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Detectar eventos significativos, classifica-los correctamente e garantir uma resposta adequada e atempada, seja automatica ou por escalacao.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Ambito</w:t>
            </w:r>
          </w:p>
        </w:tc>
        <w:tc>
          <w:tcPr>
            <w:tcW w:type="dxa" w:w="4703"/>
          </w:tcPr>
          <w:p>
            <w:pPr>
              <w:jc w:val="both"/>
            </w:pPr>
            <w:r/>
            <w:r>
              <w:rPr>
                <w:rFonts w:ascii="Calibri" w:hAnsi="Calibri"/>
                <w:sz w:val="20"/>
              </w:rPr>
              <w:t xml:space="preserve">Este processo aplica-se a monitorizacao e gestao de eventos dos servicos de TI da </w:t>
            </w:r>
            <w:r>
              <w:rPr>
                <w:rFonts w:ascii="Calibri" w:hAnsi="Calibri"/>
                <w:b/>
                <w:sz w:val="20"/>
                <w:highlight w:val="yellow"/>
              </w:rPr>
              <w:t>XPTO</w:t>
            </w:r>
            <w:r>
              <w:rPr>
                <w:rFonts w:ascii="Calibri" w:hAnsi="Calibri"/>
                <w:sz w:val="20"/>
              </w:rPr>
              <w:t>. Cobre a definicao de modelos de eventos, configuracao de monitorizacao, deteccao, classificacao, correlacao e resposta.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Fora do ambito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Resolucao de incidentes (gestao de incidentes). Investigacao de causa-raiz (gestao de problemas). Implementacao de alteracoes (change enablement).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Trigger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Configuracao de monitorizacao para novo servico ou CI, alteracao de thresholds, revisao periodica do modelo de eventos.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Tipos de evento e observabilidade</w:t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2.1 Tipos de evento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Accao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Informacional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 de operacao normal. Nao requer accao.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Registar no log para analise de tendencias.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Aviso (warning)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Indicacao de que um threshold esta proximo de ser atingido.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Alertar equipa de operacoes para monitorizar. Pode desencadear accao preventiva.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Excepcao (exception)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Indicacao de falha ou violacao de threshold. Requer accao imediata.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Criar incidente automaticamente ou escalar para equipa de operacoes.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2.2 Observabilidade (metricas, logs, traces)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Pilar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Metricas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numericos sobre o desempenho (CPU, memoria, latencia, throughput). Permitem definir thresholds e detectar desvios.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Logs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Registos textuais de eventos do sistema. Permitem investigar problemas e reconstruir sequencias de eventos.</w:t>
            </w:r>
          </w:p>
        </w:tc>
      </w:tr>
      <w:tr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Traces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Rastreamento de pedidos atraves de multiplos componentes. Permitem identificar bottlenecks e falhas em arquitecturas distribuidas.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Fluxo do processo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organizado por actor.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Configuracao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Deteccao e classificacao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Resposta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E8F0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Monitoring</w:t>
              <w:br/>
              <w:t>engineer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Define modelo eventos</w:t>
              <w:br/>
              <w:t>Configura thresholds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Analisa tendencias</w:t>
              <w:br/>
              <w:t>Refina regras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Melhora modelo</w:t>
              <w:br/>
              <w:t>Reduz ruido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DBEA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Equipa</w:t>
              <w:br/>
              <w:t>operacoes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Configura ferramentas</w:t>
              <w:br/>
              <w:t>(Zabbix, Nagios, SIEM)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Monitoriza dashboards</w:t>
              <w:br/>
              <w:t>Detecta excepcoes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Responde a alertas</w:t>
              <w:br/>
              <w:t>Executa remediacoes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C7D2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Incident</w:t>
              <w:br/>
              <w:t>manager</w:t>
            </w:r>
          </w:p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Recebe excepcoes</w:t>
              <w:br/>
              <w:t>Cria incidente</w:t>
              <w:br/>
              <w:t>Coordena resolucao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Macro actividades e regras base</w:t>
      </w:r>
    </w:p>
    <w:p>
      <w:pPr>
        <w:jc w:val="both"/>
      </w:pPr>
      <w:r>
        <w:rPr>
          <w:rFonts w:ascii="Calibri" w:hAnsi="Calibri"/>
          <w:sz w:val="22"/>
        </w:rPr>
        <w:t xml:space="preserve">As macro actividades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Definicao modelo eventos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Monitoring eng.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Catalogo servicos, CIs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Modelo de eventos definido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Configuracao monitorizacao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Monitoring eng. / Ops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Modelo, ferramentas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Monitorizacao configurada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Deteccao de eventos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Ferramentas automaticas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de CIs em tempo real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Eventos detectados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Classificacao de eventos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Ferramentas / Ops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Evento detectado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Evento classificado (info/aviso/excepcao)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Correlacao de eventos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Ferramentas / Monitoring eng.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Eventos classificados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Eventos correlacionados, ruido reduzido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Resposta automatica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Ferramentas automaticas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Evento correlacionado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Accao automatica executada (self-healing)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Escalacao para incidentes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Ops / Incident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Excepcao confirmada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 criado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Reporting e tendencias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Monitoring eng.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historicos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Relatorios, dashboards, tendencias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Melhoria do modelo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Monitoring eng.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Feedback, falsos positivos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Modelo refinado, thresholds ajustados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Regras base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Todos os servicos criticos devem ter monitorizacao configurada com thresholds definidos.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Eventos de excepcao devem gerar incidente automaticamente (ou alerta imediato para a equipa de operacoes).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Os modelos de eventos devem ser revistos trimestralmente para reduzir falsos positivos e melhorar a deteccao.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Dashboards de monitorizacao devem estar disponiveis 24/7 para a equipa de operacoes.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 resposta automatica (self-healing) deve ser implementada para cenarios conhecidos e repetitivos.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Responsabilidades</w:t>
      </w:r>
    </w:p>
    <w:p>
      <w:pPr>
        <w:jc w:val="both"/>
      </w:pPr>
      <w:r>
        <w:rPr>
          <w:rFonts w:ascii="Calibri" w:hAnsi="Calibri"/>
          <w:sz w:val="22"/>
        </w:rPr>
        <w:t xml:space="preserve">As responsabilidades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Monitoring engineer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e manter os modelos de eventos e thresholds.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Configurar e gerir ferramentas de monitorizacao.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Analisar tendencias e propor melhorias ao modelo.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Reduzir ruido (falsos positivos) e melhorar a deteccao.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relatorios de monitorizacao e tendencias.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Equipa de operacoes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dashboards e responder a alertas em tempo real.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accoes de remediacao manual quando necessario.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Escalar excepcoes para o incident manager.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Documentar accoes tomadas em resposta a eventos.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Incident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Receber e gerir incidentes criados a partir de excepcoes.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a resolucao de incidentes gerados por eventos.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Fornecer feedback sobre a qualidade dos alertas ao monitoring engineer.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owner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requisitos de monitorizacao para os seus servicos.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Validar que os thresholds sao adequados.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Monitoring eng.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Ops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Incident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Capacity mgr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Modelo eventos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Configuracao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Deteccao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Classificacao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Correlacao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Resposta automatica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Escalacao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Reporting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Melhoria modelo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Eventos por categoria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Distribuicao info/aviso/excepcao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Excepcoes &lt; 5% do total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 / Tipo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Falsos positivos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Alertas sem accao necessaria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10%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Falsos / Total alertas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MTTD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medio de deteccao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5 min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tempo deteccao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Resposta automatica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Eventos resolvidos automaticamente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50%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Automaticos / Total excepcoes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Cobertura monitorizacao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CIs com monitorizacao activa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95%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Monitorizados / Total CIs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Alert-to-incident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Alertas que geram incidente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20%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Incidentes / Total alertas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Reducao ruido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Melhoria trimestral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Decrescente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Falsos positivos Q atual / Q anterior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Descricao detalhada das actividades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8.1 Definicao do modelo de eventos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Monitoring engineer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quais os eventos relevantes para cada servico e CI, incluindo thresholds, regras de classificacao e accoes associadas.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CIs e servicos a monitorizar.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eventos relevantes para cada CI (metricas, logs, thresholds).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Classificar eventos por tipo (informacional, aviso, excepcao).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accoes para cada tipo (registar, alertar, criar incidente).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o modelo e validar com service owners.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Modelo de eventos documentado e aprovado.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8.2 Configuracao da monitorizacao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Monitoring eng. / Ops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Instalar e configurar agentes, sensores e ferramentas de monitorizacao conforme o modelo definido.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Instalar agentes de monitorizacao nos CIs.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thresholds e regras de alerta.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dashboards de visualizacao.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integracoes (ex: SIEM, ferramenta ITSM).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Testar a deteccao de eventos em ambiente controlado.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Monitorizacao configurada e a recolher dados.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8.3 Deteccao de eventos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Ferramentas automaticas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As ferramentas de monitorizacao recolhem dados em tempo real e detectam alteracoes de estado nos CIs monitorizados.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metricas, logs e traces continuamente.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Comparar valores com thresholds definidos.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Detectar desvios e alteracoes de estado.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Gerar evento com timestamp e contexto.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Evento detectado e registado.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8.4 Classificacao de eventos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Ferramentas / Ops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Classificar cada evento detectado como informacional, aviso ou excepcao, determinando a urgencia da resposta.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Aplicar regras de classificacao do modelo.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Informacional: registar no log sem accao.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Aviso: gerar alerta para equipa de operacoes.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Excepcao: gerar alerta critico ou criar incidente automaticamente.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Evento classificado com accao definida.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8.5 Correlacao de eventos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Ferramentas / Monitoring eng.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Correlacionar multiplos eventos para identificar a causa subjacente e reduzir o ruido de alertas.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Agrupar eventos relacionados (mesmo CI, mesmo periodo).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padroes conhecidos (event storms).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Suprimir alertas duplicados.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causa provavel com base na correlacao.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Eventos correlacionados, ruido reduzido.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8.6 Resposta automatica (self-healing)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Ferramentas automaticas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accoes automaticas pre-definidas para resolver situacoes conhecidas sem intervencao humana.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script de remediacao automatica.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se a accao resolveu o evento.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Se resolvido: registar e fechar.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Se nao resolvido: escalar para equipa de operacoes.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Evento resolvido automaticamente ou escalado.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8.7 Escalacao para incident management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Ops / Incident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Excepcoes confirmadas que nao podem ser resolvidas automaticamente sao escaladas como incidentes.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Criar incidente na ferramenta ITSM com dados do evento.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Incluir contexto (CI afectado, metricas, logs, timeline).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Notificar incident manager e equipa de resolucao.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Continuar a monitorizar o CI afectado.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Incidente criado com informacao completa do evento.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8.8 Reporting e analise de tendencias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Monitoring engineer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relatorios periodicos sobre eventos, alertas e tendencias para suportar decisoes e melhorias.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Produzir relatorios de volume de eventos por tipo.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tendencias (aumento de warnings, patterns).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CIs com mais eventos.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Partilhar insights com gestao e service owners.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Relatorios publicados e tendencias identificadas.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8.9 Melhoria do modelo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Monitoring engineer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Refinar o modelo de eventos com base no feedback, falsos positivos e tendencias para melhorar a qualidade da deteccao.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falsos positivos e falsos negativos.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Ajustar thresholds com base em dados historicos.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Adicionar novas regras de correlacao.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Remover regras obsoletas.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alteracoes ao modelo.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Modelo refinado com menos ruido e melhor deteccao.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Interfaces com outros processos</w:t>
      </w:r>
    </w:p>
    <w:p>
      <w:pPr>
        <w:jc w:val="both"/>
      </w:pPr>
      <w:r>
        <w:rPr>
          <w:rFonts w:ascii="Calibri" w:hAnsi="Calibri"/>
          <w:sz w:val="22"/>
        </w:rPr>
        <w:t xml:space="preserve">No contexto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, as interfaces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incidentes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Excepcoes confirmadas geram incidentes automaticamente.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problemas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Tendencias de eventos alimentam a identificacao proactiva de problemas.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CMDB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Lista de CIs a monitorizar e suas dependencias.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Capacity management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Thresholds de desempenho e capacidade para monitorizacao.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Service level management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Dados de disponibilidade e desempenho em tempo real.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Seguranca da informacao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Eventos de seguranca escalados para a equipa de seguranca.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Ferramentas e tecnologias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As ferramentas de monitorizacao variam conforme o ambito e a tecnologia.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Categoria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Exemplos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Utilizacao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Infra-estrutura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Zabbix, Nagios, PRTG, Datadog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Monitorizacao de servidores, rede, storage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Aplicacoes (APM)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Dynatrace, New Relic, AppDynamics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Desempenho de aplicacoes, traces, erros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Logs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ELK Stack (Elasticsearch, Logstash, Kibana), Splunk, Graylog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Recolha, analise e visualizacao de logs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SIEM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Splunk Enterprise Security, IBM QRadar, Microsoft Sentinel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Correlacao de eventos de seguranca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Cloud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AWS CloudWatch, Azure Monitor, Google Cloud Monitoring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Monitorizacao de servicos cloud nativos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Sintético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Pingdom, StatusCake, Checkly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Monitorizacao de disponibilidade externa (uptime)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11. 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Evento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Qualquer alteracao de estado que tenha significado para a gestao de um servico ou CI.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Alerta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Notificacao gerada quando um threshold e atingido ou excedido.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Threshold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Valor limite que, quando ultrapassado, gera um evento de aviso ou excepcao.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Observabilidade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Capacidade de compreender o estado interno de um sistema analisando as suas saidas (metricas, logs, traces).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Correlacao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Processo de relacionar multiplos eventos para identificar a causa subjacente.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Self-healing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Remediacao automatica de problemas conhecidos sem intervencao humana.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SIEM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Security Information and Event Management. Ferramenta de correlacao de eventos de seguranca.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MTTD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Mean Time To Detect. Tempo medio desde a ocorrencia de um problema ate a sua deteccao.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Falso positivo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Alerta gerado sem que exista um problema real. Indica necessidade de ajustar thresholds.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