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Melhoria continua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O modelo de melhoria continua (7 passos)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Metricas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O registo de melhoria continua (CIR)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Alinhar as praticas e servicos da organizacao com as necessidades de negocio em constante evolucao, atraves da melhoria continua de produtos, servicos e processos.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Garantir que a organizacao identifica, prioriza, implementa e verifica melhorias de forma estruturada e sustentavel, envolvendo todos os niveis da organizacao.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Este processo aplica-se a melhoria continua dos servicos de TI da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>. Cobre desde a identificacao de oportunidades ate a implementacao, verificacao e sustentacao dos resultados. Aplica-se a todos os niveis.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Mudancas operacionais de rotina (change enablement). Projectos de transformacao de larga escala (gestao de projectos). Resolucao de incidentes ou problemas.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Resultados de auditorias, metricas abaixo do target, feedback de clientes, oportunidades identificadas, revisoes periodicas, licoes aprendidas de incidentes ou testes.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O modelo de melhoria continua (7 passos)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modelo ITIL de melhoria continua fornece uma abordagem estruturada para identificar e implementar melhorias. Cada passo pode variar significativamente em ambito e detalhe.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Passo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Pergunta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Qual e a visao?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Definir a visao da iniciativa de melhoria alinhada com os objectivos de negocio. Traduzir a estrategia para o contexto da equipa ou area.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Onde estamos agora?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Avaliar o estado actual (baseline). Sem baseline, nao e possivel medir o progresso. Utilizar metricas, auditorias e avaliacoes de maturidade.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Onde queremos estar?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Definir o estado desejado (target) com objectivos SMART. Identificar os gaps entre o estado actual e o desejado.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Como la chegamos?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Planear as accoes de melhoria. Pode ser um caminho directo ou exploratorio. Considerar experiencias e iteracoes.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Agir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Executar as accoes planeadas. Trabalhar de forma iterativa com feedback. Cada iteracao move a melhoria para a frente.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Chegamos la?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Verificar se os objectivos foram atingidos. Comparar metricas com o baseline. Se nao, ajustar e iterar.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Como mantemos o impulso?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Sustentar os resultados. Incorporar as melhorias nos processos. Partilhar licoes aprendidas. Preparar a proxima iteracao.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Visao e analise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Planeamento e execucao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Verificacao e sustentacao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CI manager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Define visao</w:t>
              <w:br/>
              <w:t>Avalia baseline</w:t>
              <w:br/>
              <w:t>Define target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Planeia accoes</w:t>
              <w:br/>
              <w:t>Gere CIR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Verifica resultados</w:t>
              <w:br/>
              <w:t>Sustenta melhorias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Equipas</w:t>
              <w:br/>
              <w:t>operacionais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Contribuem com</w:t>
              <w:br/>
              <w:t>dados e feedback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Executam accoes</w:t>
              <w:br/>
              <w:t>de melhoria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Incorporam melhorias</w:t>
              <w:br/>
              <w:t>nos processos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C7D2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Gestao</w:t>
              <w:br/>
              <w:t>de topo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Aprova visao</w:t>
              <w:br/>
              <w:t>e prioridades</w:t>
            </w:r>
          </w:p>
        </w:tc>
        <w:tc>
          <w:tcPr>
            <w:tcW w:type="dxa" w:w="2351"/>
          </w:tcPr>
          <w:p/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Reve resultados</w:t>
              <w:br/>
              <w:t>Aprova proximas</w:t>
              <w:br/>
              <w:t>iteracoes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Definicao da visao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 manager / Gestao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Estrategia organizacional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Visao alinhada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Avaliacao do baseline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 manager / Equipas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Metricas, auditorias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Baseline documentado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Definicao do target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Baseline, objectivos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Objectivos SMART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Planeamento de accoes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 manager / Equipas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Targets, gaps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de melhoria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Execucao das accoes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Equipas operacionais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aprovado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Accoes implementadas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Verificacao dos resultados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Metricas pos-accao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Comparacao baseline vs resultado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Sustentacao e normalizacao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 manager / Equipas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Resultados verificados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Melhorias incorporadas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Gestao do CIR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Todas as iniciativas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CIR actualizado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Reporting e comunicacao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 manager / Gestao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CIR, metricas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Relatorios, licoes aprendidas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Todas as oportunidades de melhoria devem ser registadas no CIR, independentemente da sua dimensao ou origem.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Cada iniciativa de melhoria deve ter objectivos SMART, baseline documentado e responsavel atribuido.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 melhoria continua e responsabilidade de todos, nao apenas do CI manager. Cada equipa deve contribuir activamente.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Os resultados de cada melhoria devem ser medidos e comparados com o baseline antes de se considerar concluida.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As licoes aprendidas devem ser documentadas e partilhadas com toda a organizacao.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CI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Gerir o processo de melhoria continua e manter o CIR actualizado.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Facilitar a identificacao e priorizacao de oportunidades de melhoria.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a avaliacao de baseline e definicao de targets.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o progresso das iniciativas e reportar resultados.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Promover uma cultura de melhoria continua em toda a organizacao.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Equipas operacionais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e reportar oportunidades de melhoria no dia-a-dia.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Participar na avaliacao de baseline e na definicao de targets.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as accoes de melhoria planeadas.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Incorporar as melhorias nos processos operacionais.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Gestao de topo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Aprovar a visao e as prioridades de melhoria.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recursos adequados para as iniciativas de melhoria.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os resultados e aprovar proximas iteracoes.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owner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melhorias necessarias nos servicos sob a sua responsabilidade.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Validar que as melhorias implementadas sao eficazes.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Process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melhorias nos processos que gere.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Colaborar na implementacao de melhorias processuais.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CI manager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Equipas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Gestao topo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 mgr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Definicao visao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Avaliacao baseline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Definicao target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Planeamento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Execucao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Verificacao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Sustentacao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CIR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Reporting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Iniciativas registadas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Novas melhorias no CIR por periodo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Crescente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Contagem/periodo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Taxa conclusao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Concluidas vs registadas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70%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Concluidas / Registadas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implementacao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medio por melhoria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30 dias (media)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Soma tempos / N melhorias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Impacto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Metricas antes vs depois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Positivo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Delta metrica alvo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ROI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Retorno sobre investimento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1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Beneficio / Custo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Participacao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Contribuicoes por area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Equilibrada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Iniciativas / Area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Licoes aprendidas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Melhorias de licoes aprendidas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Crescente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Contagem/periodo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8.1 Definicao da visao e alinhamento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CI manager / Gestao de topo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Cada iniciativa de melhoria deve estar alinhada com os objectivos estrategicos da organizacao. O CI manager traduz a visao organizacional para o contexto especifico da equipa ou area.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a estrategia e objectivos organizacionais.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como a melhoria suporta esses objectivos.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 ambito e contexto da iniciativa.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a visao aos envolvidos.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Obter aprovacao da gestao de topo.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Visao de melhoria documentada e alinhada com objectivos estrategicos.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8.2 Avaliacao do estado actual (baseline)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CI manager / Equipas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Avaliar o estado actual utilizando metricas, auditorias, avaliacoes de maturidade e feedback. Sem baseline documentado, nao e possivel medir o sucesso.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metricas actuais do processo ou servico.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Realizar avaliacoes de maturidade se aplicavel.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feedback de stakeholders e utilizadores.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o baseline com dados quantitativos e qualitativos.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o baseline com os stakeholders.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Baseline documentado com metricas quantitativas e qualitativas.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8.3 Definicao do estado desejado (target)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CI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o target state com objectivos SMART (especificos, mensuraveis, atingiveis, relevantes, temporais). Identificar os gaps entre o baseline e o target.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objectivos SMART para a melhoria.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os gaps entre baseline e target.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KPIs e CSFs para medir o progresso.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os targets com os stakeholders.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Objectivos SMART definidos com gaps identificados e KPIs acordados.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8.4 Planeamento das accoes de melhoria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CI manager / Equipas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Planear as accoes necessarias para atingir o target. O plano pode ser directo ou exploratorio, utilizando experiencias e iteracoes.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accoes necessarias para fechar cada gap.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prazos e responsaveis para cada accao.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Estimar recursos e custos.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riscos e mitigacoes.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Obter aprovacao do plano.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 de melhoria aprovado com accoes, prazos e responsaveis.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8.5 Execucao das accoes de melhoria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Equipas operacionais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as accoes planeadas de forma iterativa, com feedback em cada iteracao. Cada iteracao move a melhoria para a frente.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as accoes conforme o plano.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Trabalhar em iteracoes curtas com feedback.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as accoes realizadas e resultados parciais.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Ajustar o plano conforme os resultados de cada iteracao.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Accoes de melhoria implementadas.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8.6 Verificacao dos resultados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CI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Verificar se os objectivos foram atingidos comparando as metricas actuais com o baseline. Se nao foram atingidos, definir accoes adicionais.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metricas pos-implementacao.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com o baseline documentado.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se os objectivos SMART foram atingidos.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 nao atingidos, analisar desvios e planear nova iteracao.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resultados e analise.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Resultados documentados com comparacao baseline vs actual.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8.7 Sustentacao e normalizacao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CI manager / Equipas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as melhorias sao incorporadas nos processos e nao revertem ao estado anterior. Normalizar as novas praticas.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documentacao e procedimentos.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Formar as equipas nas novas praticas.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controlos para prevenir regressao.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as melhorias a toda a organizacao.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Melhorias incorporadas nos processos e documentacao actualizada.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8.8 Gestao do CIR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CI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Manter o registo de melhoria continua (CIR) actualizado com todas as iniciativas, o seu estado, prioridade e resultados.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todas as iniciativas de melhoria.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Priorizar com base em impacto, esforco e alinhamento estrategico.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o estado de cada iniciativa regularmente.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e fechar iniciativas concluidas com resultados documentados.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CIR actualizado com todas as iniciativas e respectivos estados.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8.9 Reporting e comunicacao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CI manager / Gestao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relatorios periodicos sobre o estado das iniciativas de melhoria, partilhar licoes aprendidas e celebrar sucessos.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Produzir relatorio mensal/trimestral do CIR.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Partilhar licoes aprendidas com as equipas.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sucessos e impacto das melhorias.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Apresentar resultados a gestao de topo.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Relatorios publicados e licoes aprendidas partilhadas.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Todos os processos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Cada processo alimenta o CIR com oportunidades de melhoria identificadas.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incidentes e problemas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Tendencias de incidentes e analises de causa-raiz geram iniciativas de melhoria.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Service level management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Incumprimentos de SLA e resultados de service reviews geram melhorias.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Auditorias e compliance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Nao conformidades e recomendacoes de auditoria geram accoes de melhoria.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Change enablement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Melhorias que requerem alteracoes submetem RFC ao change enablement.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do conhecimento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Licoes aprendidas sao documentadas na base de conhecimento.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O registo de melhoria continua (CIR)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CIR (Continual Improvement Register) e o repositorio central de todas as iniciativas de melhoria da organizacao. Deve ser gerido pelo CI manager e acessivel a todos os stakeholders.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Conteudo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Cada entrada no CIR deve incluir: titulo, descricao, origem, prioridade, responsavel, baseline, target, estado, resultados e licoes aprendidas.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Priorizacao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As iniciativas devem ser priorizadas com base em: impacto no negocio, esforco necessario, alinhamento estrategico e urgencia.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Revisao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CIR deve ser revisto mensalmente pelo CI manager e trimestralmente pela gestao de topo.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Melhoria continua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Actividade recorrente realizada em todos os niveis para garantir que a organizacao continua a responder as expectativas dos stakeholders.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CIR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Continual Improvement Register. Repositorio de todas as iniciativas de melhoria, com priorizacao, estado e resultados.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Baseline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Estado actual documentado antes de uma melhoria. Ponto de referencia para medir o progresso.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SMART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Especifico, Mensuravel, Atingivel, Relevante, Temporal. Criterios para definir objectivos de melhoria.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CSF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Critical Success Factor. Factor critico que deve estar presente para que a melhoria seja bem sucedida.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KPI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Key Performance Indicator. Indicador quantitativo utilizado para medir o progresso e o sucesso.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Gap analysis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Comparacao entre o estado actual (baseline) e o estado desejado (target) para identificar as diferencas a colmatar.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Iteracao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Ciclo curto de trabalho com feedback que move a melhoria progressivamente em direccao ao target.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Licao aprendida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Conhecimento obtido durante ou apos uma melhoria que pode ser aplicado em iniciativas futuras.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