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Better Skills</w:t>
      </w:r>
    </w:p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6B7280"/>
          <w:sz w:val="22"/>
        </w:rPr>
        <w:t>better-skills.com</w:t>
      </w:r>
    </w:p>
    <w:p/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9CA3AF"/>
          <w:sz w:val="20"/>
        </w:rPr>
        <w:t>MANUAL DE PROCESSO</w:t>
      </w:r>
    </w:p>
    <w:p>
      <w:pPr>
        <w:spacing w:before="0" w:after="120" w:line="598" w:lineRule="exact"/>
        <w:jc w:val="center"/>
      </w:pPr>
      <w:r>
        <w:rPr>
          <w:rFonts w:ascii="Calibri" w:hAnsi="Calibri"/>
          <w:b/>
          <w:i w:val="0"/>
          <w:color w:val="1B3A5C"/>
          <w:sz w:val="52"/>
        </w:rPr>
        <w:t>Medicao e reporting</w:t>
      </w:r>
    </w:p>
    <w:p>
      <w:pPr>
        <w:spacing w:before="0" w:after="120" w:line="276" w:lineRule="exact"/>
        <w:jc w:val="center"/>
      </w:pPr>
      <w:r>
        <w:rPr>
          <w:rFonts w:ascii="Calibri" w:hAnsi="Calibri"/>
          <w:b w:val="0"/>
          <w:i/>
          <w:color w:val="6B7280"/>
          <w:sz w:val="24"/>
        </w:rPr>
        <w:t>Processo end-to-end alinhado com ITIL</w:t>
      </w:r>
    </w:p>
    <w:p/>
    <w:p>
      <w:pPr>
        <w:jc w:val="center"/>
      </w:pPr>
      <w:r>
        <w:rPr>
          <w:color w:val="6B7280"/>
          <w:sz w:val="22"/>
        </w:rPr>
        <w:t xml:space="preserve">Preparado para: </w:t>
      </w:r>
      <w:r>
        <w:rPr>
          <w:b/>
          <w:sz w:val="22"/>
          <w:highlight w:val="yellow"/>
        </w:rPr>
        <w:t>XPTO</w:t>
      </w:r>
    </w:p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Versao 1.0  |  Abril 2026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Controlo de versoes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Versao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1.0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Abril 2026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Better Skills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 inicial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Actividades detalhadas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1 Definicao do framework de medicao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Measurement manager / Gestao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Estabelecer a abordagem global de medicao: principios, objectivos, processos e ferramentas.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o proposito da medicao (suportar decisoes, reduzir incerteza).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Alinhar com a estrategia da organizacao.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principios (metricas orientadas por objectivos, SMART, qualidade de dados).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Seleccionar ferramentas de recolha e visualizacao.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e comunicar o framework.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Framework de medicao documentado e aprovado.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2 Identificacao de CSFs e KPIs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Measurement manager / Process owners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Identificar os factores criticos de sucesso e os indicadores de desempenho para cada processo e servico.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CSFs para cada processo (o que DEVE acontecer para ter sucesso).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Traduzir CSFs em KPIs mensuraveis (como medimos o sucesso).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targets para cada KPI.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frequencia de medicao e fonte de dados.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Validar com process owners e gestao.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CSFs, KPIs e targets documentados por processo.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3 Recolha de dados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Measurement manager / Ferramentas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Recolher dados de forma automatica ou manual a partir das fontes definidas.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Configurar recolha automatica via ferramenta ITSM (ServiceNow, Jira).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Configurar recolha de dados de monitorizacao (Zabbix, Datadog).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procedimento para recolha manual (quando necessario).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Validar qualidade dos dados recolhidos.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Dados recolhidos e validados.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4 Analise e interpretacao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Measurement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Analisar os dados recolhidos para extrair insights accionaveis, identificar tendencias e anomalias.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Comparar KPIs actuais com targets definidos.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tendencias (melhoria, degradacao, estabilidade).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anomalias e investigar causas.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Correlacionar metricas entre processos.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Produzir insights accionaveis (nao apenas dados).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Analise documentada com insights accionaveis.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5 Producao de dashboards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Measurement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Criar e manter dashboards visuais para diferentes audiencias.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Dashboard executivo: KPIs de alto nivel, tendencias, semaforos RAG.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Dashboard operacional: metricas em tempo real, alertas, filas.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Dashboard por processo: KPIs especificos de cada processo.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Garantir que os dashboards sao actualizados automaticamente.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Dashboards publicados e acessiveis.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6 Reporting periodico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Measurement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Produzir e distribuir relatorios periodicos conforme a cadencia definida.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Relatorio diario: volume tickets, SLA em risco (para operacoes).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Relatorio semanal: tendencias, top issues, progresso.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Relatorio mensal: KPIs completos, comparacao com targets.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Relatorio trimestral: analise de tendencias, recomendacoes para gestao.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Distribuir conforme lista de destinatarios.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Relatorios produzidos e distribuidos conforme cadencia.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7 Revisao de metricas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Measurement manager / Process owners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Rever periodicamente se as metricas ainda sao relevantes e se os targets sao adequados.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Rever cada KPI: ainda e relevante? O target e adequado?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metricas em falta.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Remover metricas que nao geram accao.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Ajustar targets conforme a maturidade da organizacao.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Framework de metricas revisto e actualizado.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 Melhoria do framework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Measurement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Melhorar continuamente a qualidade dos dados, a automatizacao e a utilidade dos relatorios.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Automatizar recolha de dados onde possivel.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Melhorar a visualizacao e usabilidade dos dashboards.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Incorporar feedback dos consumidores de relatorios.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Explorar novas fontes de dados e metricas.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Framework melhorado com base em feedback.</w:t>
            </w:r>
          </w:p>
        </w:tc>
      </w:tr>
    </w:tbl>
    <w:p/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Matriz RACI</w:t>
      </w:r>
    </w:p>
    <w:p>
      <w:pPr>
        <w:spacing w:before="0" w:after="120" w:line="207" w:lineRule="exact"/>
        <w:jc w:val="both"/>
      </w:pPr>
      <w:r>
        <w:rPr>
          <w:rFonts w:ascii="Calibri" w:hAnsi="Calibri"/>
          <w:b w:val="0"/>
          <w:i w:val="0"/>
          <w:color w:val="6B7280"/>
          <w:sz w:val="18"/>
        </w:rPr>
        <w:t>R = Responsible | A = Accountable | C = Consulted | I = Informed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Measurement mgr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Process owners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Gestao topo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CI manager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Director TI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Framework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CSFs e KPIs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Recolha dados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Analise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Dashboards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Reporting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Revisao metricas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Melhoria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Metricas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Target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Formula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Metricas definidas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KPIs definidos por processo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Todos os processos cobertos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Processos com KPIs / Total processos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Qualidade dados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Dados completos e correctos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95%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Registos correctos / Total x 100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Relatorios a tempo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Entregues conforme cadencia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100%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 tempo / Total x 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Adopcao dashboards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Utilizadores activos dos dashboards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80% dos gestores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Utilizadores activos / Total gestores x 100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Decisoes informadas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Decisoes baseadas em dados vs intuicao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Crescente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Avalicao qualitativa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Conceitos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Conceito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Definicao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CSF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Critical Success Factor. Condicao que deve ser cumprida para que um processo ou servico tenha sucesso.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KPI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Key Performance Indicator. Metrica quantitativa utilizada para medir o progresso e o sucesso em relacao a um CSF.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Metrica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Medida quantitativa de qualquer aspecto de um processo, servico ou actividade.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Dashboard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Visualizacao grafica de metricas e KPIs para uma audiencia especifica.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Balanced scorecard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Framework de medicao com 4 perspectivas: financeira, cliente, processos internos, aprendizagem e crescimento.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SMART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Criterios para definir metricas: Especifico, Mensuravel, Atingivel, Relevante, Temporal.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Baseline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Valor de referencia de uma metrica antes de uma melhoria ou alteracao.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Benchmarking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Comparacao de metricas com organizacoes de referencia ou standards da industria.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Data quality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Grau em que os dados sao precisos, completos, consistentes e actualizados.</w:t>
            </w:r>
          </w:p>
        </w:tc>
      </w:tr>
    </w:tbl>
    <w:p>
      <w:r>
        <w:br w:type="page"/>
      </w:r>
    </w:p>
    <w:p/>
    <w:p/>
    <w:p/>
    <w:p/>
    <w:p/>
    <w:p/>
    <w:p/>
    <w:p/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E5E7EB"/>
          <w:sz w:val="22"/>
        </w:rPr>
        <w:t>────────────────────────────────────────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(c) 2026 Better Skills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better-skills.com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B3A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B3A5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