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>
      <w:pPr>
        <w:spacing w:before="0" w:after="120" w:line="644" w:lineRule="exact"/>
        <w:jc w:val="center"/>
      </w:pPr>
      <w:r>
        <w:rPr>
          <w:rFonts w:ascii="Calibri" w:hAnsi="Calibri"/>
          <w:b/>
          <w:i w:val="0"/>
          <w:color w:val="1B3A5C"/>
          <w:sz w:val="56"/>
        </w:rPr>
        <w:t>Better Skills</w:t>
      </w:r>
    </w:p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6B7280"/>
          <w:sz w:val="22"/>
        </w:rPr>
        <w:t>better-skills.com</w:t>
      </w:r>
    </w:p>
    <w:p/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9CA3AF"/>
          <w:sz w:val="20"/>
        </w:rPr>
        <w:t>MANUAL DE PROCESSO</w:t>
      </w:r>
    </w:p>
    <w:p>
      <w:pPr>
        <w:spacing w:before="0" w:after="120" w:line="598" w:lineRule="exact"/>
        <w:jc w:val="center"/>
      </w:pPr>
      <w:r>
        <w:rPr>
          <w:rFonts w:ascii="Calibri" w:hAnsi="Calibri"/>
          <w:b/>
          <w:i w:val="0"/>
          <w:color w:val="1B3A5C"/>
          <w:sz w:val="52"/>
        </w:rPr>
        <w:t>Gestao de projectos de TI</w:t>
      </w:r>
    </w:p>
    <w:p>
      <w:pPr>
        <w:spacing w:before="0" w:after="120" w:line="276" w:lineRule="exact"/>
        <w:jc w:val="center"/>
      </w:pPr>
      <w:r>
        <w:rPr>
          <w:rFonts w:ascii="Calibri" w:hAnsi="Calibri"/>
          <w:b w:val="0"/>
          <w:i/>
          <w:color w:val="6B7280"/>
          <w:sz w:val="24"/>
        </w:rPr>
        <w:t>Processo end-to-end alinhado com ITIL</w:t>
      </w:r>
    </w:p>
    <w:p/>
    <w:p>
      <w:pPr>
        <w:jc w:val="center"/>
      </w:pPr>
      <w:r>
        <w:rPr>
          <w:color w:val="6B7280"/>
          <w:sz w:val="22"/>
        </w:rPr>
        <w:t xml:space="preserve">Preparado para: </w:t>
      </w:r>
      <w:r>
        <w:rPr>
          <w:b/>
          <w:sz w:val="22"/>
          <w:highlight w:val="yellow"/>
        </w:rPr>
        <w:t>XPTO</w:t>
      </w:r>
    </w:p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Versao 1.0  |  Abril 2026</w:t>
      </w:r>
    </w:p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Controlo de versoes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Versao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1.0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Abril 2026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Better Skills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Versao inicial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Actividades detalhadas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1 Iniciacao e business case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Project manager / Sponsor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Definir o projecto, justificar o investimento e obter autorizacao para avancar.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objectivos, ambito e beneficios do projecto.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Elaborar business case (custos, beneficios, ROI, riscos).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sponsor e stakeholders chave.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Obter autorizacao formal para iniciar (project charter).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Project charter aprovado, projecto autorizado.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2 Planeamento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Project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Planear o projecto em detalhe: ambito, cronograma, recursos, riscos e comunicacao.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Decompor o trabalho em WBS (Work Breakdown Structure).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Estimar esforco e duracao de cada actividade.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cronograma com milestones e dependencias.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recursos necessarios.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Elaborar plano de riscos, comunicacao e qualidade.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Plano de projecto aprovado.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3 Alocacao de recursos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Project manager / PMO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Alocar os recursos humanos, tecnicos e financeiros necessarios ao projecto.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Solicitar recursos as equipas funcionais.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Confirmar disponibilidade e competencias.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Resolver conflitos de alocacao com o PMO.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a equipa do projecto com roles e responsabilidades.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Recursos alocados e equipa constituida.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4 Execucao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Project manager / Equipa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Executar as actividades planeadas, coordenando a equipa e gerindo os entregaveis.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Coordenar a execucao das actividades conforme o plano.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Gerir os entregaveis e a qualidade.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Conduzir reunioes de acompanhamento (stand-ups, weekly).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Resolver impedimentos e tomar decisoes.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Entregaveis produzidos conforme plano.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5 Monitorizacao e controlo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Project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Monitorizar o progresso vs plano e tomar accoes correctivas quando necessario.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Comparar progresso real com cronograma e orcamento.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desvios e analisar causas.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Propor accoes correctivas (replanear, realocar, negociar ambito).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Reportar estado ao sponsor e PMO.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Desvios identificados e accoes correctivas em curso.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6 Gestao de riscos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Project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Identificar, avaliar e gerir riscos ao longo do projecto.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Manter registo de riscos actualizado.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Avaliar novos riscos em cada milestone.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Implementar accoes de mitigacao.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Escalar riscos que excedem a tolerancia ao sponsor.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Riscos geridos com accoes de mitigacao activas.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7 Garantia de qualidade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Project manager / QA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Garantir que os entregaveis cumprem os criterios de qualidade definidos.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criterios de aceitacao para cada entregavel.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Conduzir revisoes de qualidade (reviews, inspeccoes).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Executar testes conforme plano de testes.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defeitos e acompanhar resolucao.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Entregaveis validados conforme criterios.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 Encerramento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Project manager / Sponsor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Encerrar formalmente o projecto: entregaveis aceites, recursos libertados, licoes aprendidas.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Confirmar aceitacao de todos os entregaveis.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Encerrar contratos e libertar recursos.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Transferir o servico para as operacoes (transicao).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Produzir relatorio de encerramento.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licoes aprendidas.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Projecto formalmente encerrado.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 Licoes aprendidas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Project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Documentar e partilhar licoes aprendidas para melhorar projectos futuros.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Conduzir sessao retrospectiva com a equipa.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o que correu bem e o que pode melhorar.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licoes num formato reutilizavel.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Partilhar com o PMO e a base de conhecimento.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Licoes aprendidas documentadas e partilhadas.</w:t>
            </w:r>
          </w:p>
        </w:tc>
      </w:tr>
    </w:tbl>
    <w:p/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Matriz RACI</w:t>
      </w:r>
    </w:p>
    <w:p>
      <w:pPr>
        <w:spacing w:before="0" w:after="120" w:line="207" w:lineRule="exact"/>
        <w:jc w:val="both"/>
      </w:pPr>
      <w:r>
        <w:rPr>
          <w:rFonts w:ascii="Calibri" w:hAnsi="Calibri"/>
          <w:b w:val="0"/>
          <w:i w:val="0"/>
          <w:color w:val="6B7280"/>
          <w:sz w:val="18"/>
        </w:rPr>
        <w:t>R = Responsible | A = Accountable | C = Consulted | I = Informed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Proj. manager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Sponsor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Equipa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PMO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Service owner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Iniciacao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Planeamento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Recursos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Execucao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Monitorizacao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Riscos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Qualidade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Encerramento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Licoes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Metricas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Metrica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Target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Formula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Projectos no prazo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Entregues conforme cronograma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&gt;85%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No prazo/Total x100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No orcamento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Dentro do orcamento aprovado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&gt;90%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Dentro orc./Total x100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Alteracoes ambito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Scope changes por projecto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&lt;3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Contagem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Utilizacao recursos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% alocacao vs real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&gt;80%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Real/Alocado x100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Beneficios realizados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Beneficios esperados vs reais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&gt;80%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Reais/Esperados x100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Licoes capturadas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Projectos com licoes documentadas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100%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Com licoes/Total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Conceitos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Conceito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Definicao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Projecto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Esforco temporario para produzir um resultado unico (produto, servico, resultado).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PMO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Project Management Office. Equipa que governa e suporta a gestao de projectos.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WBS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Work Breakdown Structure. Decomposicao hierarquica do trabalho do projecto.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Milestone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Marco significativo no cronograma do projecto.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PRINCE2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Metodologia de gestao de projectos baseada em principios, temas e processos.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Agile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Abordagem iterativa e incremental a gestao de projectos.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Sprint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Iteracao curta (1-4 semanas) no framework Agile/Scrum.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Scope creep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Expansao nao controlada do ambito do projecto.</w:t>
            </w:r>
          </w:p>
        </w:tc>
      </w:tr>
    </w:tbl>
    <w:p>
      <w:r>
        <w:br w:type="page"/>
      </w:r>
    </w:p>
    <w:p/>
    <w:p/>
    <w:p/>
    <w:p/>
    <w:p/>
    <w:p/>
    <w:p/>
    <w:p/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E5E7EB"/>
          <w:sz w:val="22"/>
        </w:rPr>
        <w:t>────────────────────────────────────────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(c) 2026 Better Skills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better-skills.com</w:t>
      </w:r>
    </w:p>
    <w:sectPr w:rsidR="00FC693F" w:rsidRPr="0006063C" w:rsidSect="0003461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76" w:lineRule="auto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1B3A5C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1B3A5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1B3A5C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