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Gestao de fornecedores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Categorias de fornecedores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Modelos de sourcing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os fornecedores e o seu desempenho sao geridos adequadamente para suportar a entrega de produtos e servicos de qualidade.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Gerir relacoes com fornecedores ao longo do ciclo de vida, desde a seleccao ate ao exit, garantindo conformidade contratual, desempenho adequado e gestao de risco.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fornecedores de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a estrategia de sourcing, seleccao, contratacao, monitorizacao de desempenho, gestao de risco e exit management.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Aquisicao de activos como processo (ITAM). Negociacao detalhada de precos (procurement operacional). Gestao de relacoes com clientes (relationship management).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Necessidade de novo fornecedor, renovacao de contrato, avaliacao periodica de desempenho, incidente causado por fornecedor, requisitos NIS2/DORA, auditoria.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Categorias de fornecedores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Os fornecedores devem ser categorizados para definir o nivel de gestao e atencao adequados.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Nivel de gestao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Estrategico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Fornecedores criticos que suportam servicos core do negocio. Relacao de parceria de longo prazo.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Temenos (core banking), Microsoft (M365), Oracle (BD), SIBS (pagamentos)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Alto: reunioes trimestrais, scorecard detalhado, gestor dedicado, plano conjunto de inovacao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Tactico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Fornecedores significativos mas substituiveis. Contribuem para servicos importantes.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S21sec (seguranca), Novabase (integracao), Databox (infra-estrutura)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Medio: reunioes semestrais, scorecard, revisao contratual anual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Operacional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Fornecedores de servicos de suporte. Multiplas alternativas no mercado.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Securitas (seguranca fisica), ACME Climatizacao (AVAC), empresa de limpeza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Baixo: revisao anual, monitorizacao de SLA, avaliacao simplificada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Commodity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Fornecedores de produtos padronizados. Facilmente substituiveis, decisao por preco.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Staples (material escritorio), PCDiga (perifericos), fornecedores de toner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Minimo: gestao por procurement, apenas controlo de precos e entregas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Modelos de sourcing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Modelo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Vantagens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Riscos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Insource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 prestado internamente pela equipa propria.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Controlo total, conhecimento interno, sem dependencia externa.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Custos mais elevados, dificuldade em escalar, limitacao de competencias.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Outsource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 prestado por um unico fornecedor externo.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Reducao de custos, acesso a competencias especializadas, flexibilidade.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Dependencia do fornecedor (vendor lock-in), perda de controlo, riscos de qualidade.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Co-source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 partilhado entre equipa interna e fornecedor externo.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Equilibrio entre controlo e competencias externas, transferencia de conhecimento.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Complexidade de gestao, sobreposicao de responsabilidades.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Multi-vendor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 distribuido por multiplos fornecedores para reduzir risco.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Sem dependencia de um unico fornecedor, competicao entre fornecedores.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Complexidade de integracao, gestao de multiplos contratos e SLAs.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Seleccao e contratacao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Operacao e monitorizacao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Revisao e exit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Supplier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estrategia</w:t>
              <w:br/>
              <w:t>Avalia fornecedores</w:t>
              <w:br/>
              <w:t>Selecciona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Monitoriza desempenho</w:t>
              <w:br/>
              <w:t>Gere risco</w:t>
              <w:br/>
              <w:t>Coordena incidentes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Conduz revisao</w:t>
              <w:br/>
              <w:t>Planeia exit</w:t>
              <w:br/>
              <w:t>Gere transicao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Procurement</w:t>
              <w:br/>
              <w:t>/ Juridico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Negoceia contrato</w:t>
              <w:br/>
              <w:t>(SLA, penalidades,</w:t>
              <w:br/>
              <w:t>exit, RGPD/NIS2)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Gere renovacoes</w:t>
              <w:br/>
              <w:t>Conformidade contratual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Formaliza exit</w:t>
              <w:br/>
              <w:t>Resolve litigios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</w:t>
              <w:br/>
              <w:t>owner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requisitos</w:t>
              <w:br/>
              <w:t>Valida proposta</w:t>
              <w:br/>
              <w:t>tecnica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entregas</w:t>
              <w:br/>
              <w:t>Fornece feedback</w:t>
              <w:br/>
              <w:t>desempenho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transicao</w:t>
              <w:br/>
              <w:t>para novo</w:t>
              <w:br/>
              <w:t>fornecedor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 de sourcing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mgr / Gestao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 organizacional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Politica de sourcing (make/buy/partner)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Seleccao de fornecedores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mgr / Procurement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Requisitos, RFP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 seleccionado, avaliacao documentada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Negociacao e contratacao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Procurement / Juridico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Proposta seleccionada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Contrato assinado (SLA, penalidades, exit, DPA)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Onboarding do fornecedor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mgr / Eq.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Contrato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 integrado, acessos concedidos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contratual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Contrato activo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 monitorizada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desempenho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mgr / Service owner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SLAs, metricas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Scorecard, relatorio desempenho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Avaliacao de risco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Perfil risco, NIS2/DORA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avaliados, plano mitigacao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incidentes fornecedor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mgr / Incident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Resolucao coordenada, penalidades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e melhoria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mgr / Fornecedor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Scorecard, feedback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melhoria, renovacao ou exit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Exit management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Supplier mgr / Eq. tecnica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Decisao terminar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Transicao executada, dados devolvidos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fornecedores devem ser categorizados (estrategico, tactico, operacional, commodity) e geridos conforme o nivel adequado.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contrato com fornecedor deve incluir SLAs mensuraveis, clausulas de penalidade e clausula de exit.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fornecedores estrategicos devem ser avaliados trimestralmente com scorecard formal.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contrato deve incluir clausulas de proteccao de dados (DPA conforme RGPD) e requisitos NIS2/DORA se aplicavel.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Nenhum fornecedor deve ter acesso a sistemas sem aprovacao formal do supplier manager e da equipa de seguranca.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plano de exit deve ser documentado no inicio da relacao, nao no final.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Supplier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a estrategia de sourcing alinhada com os objectivos de negocio.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Categorizar fornecedores e definir o nivel de gestao adequado.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a seleccao e avaliacao de fornecedores.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o desempenho dos fornecedores com scorecards.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riscos dos fornecedores (incluindo NIS2/DORA).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6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resolucao de incidentes causados por fornecedores.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7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e executar exit management quando necessario.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Procurement / Juridico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Negociar termos contratuais (preco, SLA, penalidades, IP, confidencialidade).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contratos incluem clausulas de RGPD (DPA), NIS2 e exit.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Processar renovacoes e alteracoes contratuais.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Resolver questoes legais e litigios com fornecedores.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requisitos de servico para fornecedores.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entregas e qualidade do servico do fornecedor.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Fornecer feedback de desempenho ao supplier manager.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seleccao de fornecedores para os seus servicos.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Gestao de topo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a estrategia de sourcing e contratos estrategicos.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desempenho dos fornecedores estrategicos trimestralmente.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Autorizar investimentos significativos em fornecedores.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Supplier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Procurement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Juridico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Estrategia sourcing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Seleccao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Negociacao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Onboarding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contratual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Avaliacao risco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Incidentes fornecedor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 e 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Exit management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 desempenho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Scorecard ponderado por fornecedor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80%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ponderada dos KPIs do scorecard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 SLA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 cumprido pelo fornecedor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Cumprido / Total periodos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fornecedor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causados por fornecedores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 / Periodo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 risco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Nivel de risco por fornecedor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Baixo-Medio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Avaliacao ponderada (probabilidade x impacto)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vs orcamento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Custos reais vs orcamento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105%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real / Orcamento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 por fornecedor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Cumprimento individual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 cada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Cumprido / Total por fornecedor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onboarding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ate fornecedor operacional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 dias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dias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Contratos renovados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Renovados antes de expirar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Renovados a tempo / Total x 100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Definicao da estrategia de sourcing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 / Gestao de topo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abordagem da organizacao para a utilizacao de fornecedores: quais servicos externalizar, quais manter internos, e quais modelos utilizar (outsource, co-source, multi-vendor).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competencias internas vs disponibilidade no mercado.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candidatos a externalizacao.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riscos de cada modelo (vendor lock-in, perda de conhecimento).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criterios de seleccao e niveis de gestao por categoria.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politica de sourcing e obter aprovacao da gestao.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estrategia a todas as areas.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Politica de sourcing aprovada e comunicada.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Identificacao e seleccao de fornecedores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 / Procurement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fornecedores potenciais, elaborar RFP (Request for Proposal), avaliar propostas com criterios ponderados e seleccionar o fornecedor mais adequado.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funcionais, tecnicos e comerciais.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Elaborar RFP com criterios de avaliacao e pesos.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Publicar RFP e gerir periodo de perguntas/respostas.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propostas com scoring ponderado (tecnico 40%, comercial 30%, risco 20%, referencias 10%).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apresentacoes e provas de conceito (PoC) se necessario.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avaliacao e justificar a seleccao.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Fornecedor seleccionado com avaliacao documentada.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Negociacao e contratacao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Procurement / Juridico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Negociar termos contratuais completos: SLAs, penalidades, propriedade intelectual, confidencialidade, proteccao de dados (RGPD DPA), requisitos NIS2/DORA e clausula de exit.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SLAs mensuraveis com metricas e thresholds claros.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Negociar penalidades por incumprimento (service credits).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clausula de proteccao de dados (DPA conforme RGPD Art. 28).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requisitos de seguranca (NIS2 para sectores criticos, DORA para financeiro).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clausula de exit com periodo de transicao e devolucao de dados.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clausula de auditoria (direito de auditar o fornecedor).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Formalizar contrato com assinatura de ambas as partes.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Contrato assinado com todas as clausulas necessarias.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Onboarding do fornecedor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Integrar o fornecedor nos processos da organizacao: conceder acessos, estabelecer canais de comunicacao, definir procedimentos operacionais e realizar kick-off.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reuniao de kick-off com equipas de ambos os lados.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Conceder acessos a sistemas conforme o principio do minimo privilegio.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canais de comunicacao e escalacao.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Partilhar procedimentos internos relevantes.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frequencia de reunioes de acompanhamento.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fornecedor no catalogo de fornecedores.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Fornecedor integrado e operacional.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Gestao contratual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o cumprimento contratual ao longo da vida do contrato, incluindo SLAs, obrigacoes regulamentares e clausulas especificas.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cumprimento dos SLAs contratados mensalmente.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service credits ou penalidades em caso de incumprimento.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cumprimento das obrigacoes RGPD (DPA, sub-processadores).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conformidade com NIS2/DORA se aplicavel.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Gerir alteracoes contratuais (addendums) quando necessario.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Contrato gerido com conformidade documentada.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Monitorizacao de desempenho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o desempenho de cada fornecedor com scorecards periodicos, comparando metricas reais com SLAs e expectativas.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metricas de desempenho do fornecedor (SLA, incidentes, satisfacao).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Preencher scorecard com classificacao RAG (Red/Amber/Green).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tendencias de desempenho ao longo do tempo.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reuniao de revisao com o fornecedor.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accoes de melhoria acordadas.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Escalar para gestao de topo se desempenho consistentemente Red.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Scorecard preenchido e accoes de melhoria documentadas.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Avaliacao de risco do fornecedor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riscos associados a cada fornecedor: dependencia, financeiro, operacional, seguranca, regulamentar e reputacional. Obrigatorio para fornecedores de sectores criticos (NIS2/DORA).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risco de dependencia (vendor lock-in, unicidade).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risco financeiro (estabilidade do fornecedor).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risco operacional (capacidade de entrega, recursos).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risco de seguranca (acesso a dados, ciberseguranca).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risco regulamentar (conformidade RGPD, NIS2, DORA).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riscos e definir plano de mitigacao.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Matriz de risco do fornecedor actualizada com plano de mitigacao.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Gestao de incidentes com fornecedores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 / Incident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Quando um incidente e causado por um fornecedor, coordenar a resolucao entre a equipa interna e o fornecedor, garantindo cumprimento dos SLAs e aplicacao de penalidades se necessario.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Notificar o fornecedor do incidente com detalhes e urgencia.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Coordenar a resolucao com a equipa tecnica do fornecedor.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o progresso e escalar se o SLA estiver em risco.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 tempo de resolucao e o impacto.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service credits se o SLA foi violado.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no scorecard do fornecedor.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Incidente resolvido, service credits aplicados se aplicavel.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Revisao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 / Fornecedor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Revisao periodica formal do desempenho e da relacao com o fornecedor, resultando num plano de melhoria, renovacao ou decisao de exit.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scorecard acumulado do periodo.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cumprimento contratual e incidentes.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feedback do service owner e utilizadores.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Discutir plano de melhoria com o fornecedor.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Decidir: renovar contrato, renegociar condicoes, ou iniciar exit.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decisao e proximos passos.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Decisao documentada: renovacao, renegociacao ou exit.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9.10 Exit management (offboarding)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Supplier manager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Quando a relacao com um fornecedor termina, executar a transicao de forma controlada: transferir conhecimento, recuperar dados, revogar acessos e garantir continuidade do servico.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Activar clausula de exit contratual com periodo de aviso previo.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plano de transicao para novo fornecedor ou insource.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Transferir conhecimento e documentacao.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Solicitar devolucao ou destruicao de dados conforme RGPD.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Revogar todos os acessos a sistemas e instalacoes.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que nenhum dado sensivel permanece com o fornecedor.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 da relacao.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Transicao concluida, acessos revogados, dados devolvidos/destruidos.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ITAM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Contratos de activos e licencas alimentam a gestao de fornecedores.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Mudancas em servicos de fornecedores requerem coordenacao.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Underpinning contracts dos fornecedores suportam os SLAs com o negocio.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Seguranca da informacao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Avaliacao de risco de seguranca de fornecedores (NIS2, DORA).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Financas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Custos de fornecedores para reporting financeiro e orcamento.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Incidentes causados por fornecedores sao coordenados conjuntamente.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Fornecedor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Organizacao externa que fornece produtos ou servicos a organizacao.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Underpinning contract (UC)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Contrato com fornecedor externo que suporta os SLAs acordados com o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 do fornecedor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Acordo de nivel de servico que define as obrigacoes mensuraveis do fornecedor.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credit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Compensacao financeira devida pelo fornecedor quando o SLA e violado.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RFP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Request for Proposal. Documento formal que solicita propostas a fornecedores.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DPA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Data Processing Agreement. Acordo de tratamento de dados conforme RGPD Art. 28.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NIS2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Directiva europeia de ciberseguranca para sectores criticos e essenciais.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DORA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Digital Operational Resilience Act. Regulamento de resiliencia operacional para o sector financeiro.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Vendor lock-in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Situacao de dependencia excessiva de um fornecedor que dificulta a mudanca.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Exit clause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Clausula contratual que define as condicoes e procedimentos para terminar a relacao.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Scorecard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 de avaliacao de desempenho com metricas ponderadas e classificacao RAG.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