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Gestao financeira de servicos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Chargeback vs showback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Modelo de custeio por servico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Suportar as estrategias e planos de gestao de servicos garantindo que os recursos financeiros e investimentos da organizacao sao utilizados eficazmente.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transparencia financeira sobre os custos de TI, suportar decisoes de investimento com business cases solidos e optimizar a utilizacao dos recursos financeiros.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financeira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orcamentacao (budgeting), contabilizacao de custos (accounting), cobranca aos consumidores (charging) e reporting financeiro.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Gestao de activos (ITAM). Procurement e negociacao com fornecedores. Contabilidade geral da organizacao.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Ciclo orcamental anual, pedido de novo servico, decisao de investimento, optimizacao de custos, revisao trimestral.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Chargeback vs showback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Chargeback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Showback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Cobranca real dos custos de TI aos departamentos consumidores. O custo e debitado ao orcamento da area.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Demonstracao dos custos de TI aos departamentos, sem cobranca real. Visibilidade sem debito.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Objectivo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Responsabilizar as areas pelo consumo de recursos de TI. Criar incentivo para optimizar utilizacao.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Criar consciencia dos custos de TI sem a complexidade de cobranca real. Primeiro passo antes do chargeback.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Complexidade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Alta: requer modelo de custeio preciso, alocacao justa, facturacao interna.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Media: requer modelo de custeio mas sem necessidade de facturacao.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Exemplo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departamento comercial e debitado em 3.500 EUR/mes pelo servico de CRM (servidores + licencas + suporte).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departamento comercial recebe um relatorio a mostrar que consome 3.500 EUR/mes de recursos de TI para o CRM.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Quando usar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maduras em gestao financeira de TI, com modelo de custeio validado.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no inicio da jornada de transparencia financeira, ou onde a cultura nao aceita cobranca interna.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Planeamento e orcamento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Execucao e controlo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Reporting e melhoria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Financial</w:t>
              <w:br/>
              <w:t>manager TI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orcamento</w:t>
              <w:br/>
              <w:t>Modelo de custos</w:t>
              <w:br/>
              <w:t>Business cases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Contabiliza custos</w:t>
              <w:br/>
              <w:t>Chargeback/showback</w:t>
              <w:br/>
              <w:t>Monitoriza desvios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Reporta ao CFO</w:t>
              <w:br/>
              <w:t>Optimiza custos</w:t>
              <w:br/>
              <w:t>Reve modelo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owners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Submetem necessidades</w:t>
              <w:br/>
              <w:t>Validam orcamento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Consomem servicos</w:t>
              <w:br/>
              <w:t>Gerem custos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Reveem custos</w:t>
              <w:br/>
              <w:t>dos seus servicos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Gestao /</w:t>
              <w:br/>
              <w:t>CFO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orcamento</w:t>
              <w:br/>
              <w:t>Define prioridades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relatorios</w:t>
              <w:br/>
              <w:t>Aprova investimentos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Orcamentacao (budgeting)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 / Gestao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Estrategia, previsoes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Orcamento TI aprovado (CAPEX + OPEX)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Contabilizacao de custos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Facturas, contratos, horas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Custos alocados por servico e area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de custos por servico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 / Service owners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Custos directos e indirectos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por servico calculado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Chargeback ou showback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custos, consumo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de custos por area consumidora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cases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 / Service owners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Proposta investimento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case com ROI, payback, TCO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 financeiro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financeiros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 para gestao e CFO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Optimizacao de custos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 / Eq.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custos, FinOps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Poupancas identificadas e implementadas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e melhoria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FM TI / CFO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Resultados, feedback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revisto, processo melhorado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orcamento de TI deve ser preparado anualmente e revisto trimestralmente.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servico de TI deve ter o custo por unidade calculado e documentado.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Investimentos acima de 10.000 EUR devem ter business case aprovado com ROI e payback.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custos de TI devem ser visiveis para os service owners (showback minimo).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custos cloud devem ser revistos mensalmente com objectivo de optimizacao (FinOps).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Financial manager TI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e gerir o orcamento de TI (CAPEX e OPEX).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Desenvolver e manter o modelo de custos por servico.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chargeback ou showback.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business cases para investimentos.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custos a gestao de topo e CFO.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oportunidades de optimizacao (incluindo FinOps).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Submeter necessidades de orcamento para os seus servicos.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os custos atribuidos aos seus servicos.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elaboracao de business cases.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a utilizacao de recursos dos seus servicos dentro do orcamento.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Gestao / CFO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o orcamento anual de TI.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investimentos significativos (business cases).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relatorios financeiros trimestrais.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prioridades de investimento.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FM TI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Gestao/CFO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Director TI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Procurement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Orcamentacao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Contabilizacao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Modelo custos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Chargeback/showback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Business cases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Optimizacao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TI / receita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TI como % da receita da organizacao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3-6% (benchmark bancario)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TI / Receita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por servico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unitario de cada servico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Tendencia optimizada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total servico / Utilizadores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Desvio orcamental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 vs orcamento aprovado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(Real - Orcamento) / Orcamento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ROI investimentos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Retorno sobre investimentos TI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1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 / Custo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Precisao chargeback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Custos correctamente alocados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Correctos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Poupancas FinOps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Valor optimizado em cloud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antes - Custo depois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por ticket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unitario de resolucao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Tendencia 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service desk / Total tickets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Orcamentacao (budgeting)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o orcamento anual de TI, cobrindo CAPEX (investimentos) e OPEX (custos operacionais), alinhado com a estrategia da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necessidades de cada service owner e equipa.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Consolidar custos recorrentes (licencas, contratos, pessoal, cloud).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investimentos planeados (CAPEX: servidores, projectos, renovacoes).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orcamento do ano anterior e ajustar.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 da gestao e CFO.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Gerir reservas para imprevistos (5-10% do orcamento).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Orcamento de TI aprovado com CAPEX e OPEX detalhados.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Contabilizacao de custos (accounting)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Registar e alocar todos os custos de TI (directos e indirectos) aos servicos e areas consumidoras.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custos directos (licencas, contratos, hardware) por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Alocar custos indirectos (pessoal partilhado, infra-estrutura) com chaves de reparticao.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custos de overhead (gestao, facilities, formacao).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Reconciliar com a contabilidade geral mensalmente.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todas as regras de alocacao.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Custos alocados por servico e por area consumidora.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Modelo de custos por servico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 / Service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Calcular o custo total de cada servico, incluindo custos directos, indirectos e de overhead, para suportar decisoes e chargeback.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todos os componentes de custo de cada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Incluir: hardware, software, licencas, pessoal, cloud, fornecedores.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custos indirectos repartidos (infra partilhada, gestao).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o custo unitario (por utilizador, por transaccao).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o TCO (Total Cost of Ownership) a 3-5 anos.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o modelo com os service owners.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Custo por servico documentado com breakdown de componentes.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Chargeback ou showback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Apresentar (showback) ou cobrar (chargeback) os custos de TI aos departamentos consumidores, criando transparencia e responsabilizacao.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Determinar o modelo: showback (visibilidade) ou chargeback (cobranca).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o custo por area com base no consumo real.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mensal de custos por departamento.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Em chargeback: emitir facturacao interna.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Em showback: apresentar relatorio informativo.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Resolver disputas sobre alocacao de custos.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custos por area distribuido (showback) ou facturacao emitida (chargeback).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Business cases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 / Service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Elaborar business cases para justificar investimentos em TI, com analise de custos, beneficios, ROI e payback.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Descrever o problema ou oportunidade.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custos totais (CAPEX + OPEX a 3-5 anos).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beneficios quantificaveis (reducao custos, aumento receita, produtividade).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ROI e payback period.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riscos e alternativas.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 da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case documentado e submetido para decisao.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Reporting financeiro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financeiros periodicos para a gestao, CFO e service owners.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mensal de execucao orcamental (real vs orcamento).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trimestral de custos por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Destacar desvios significativos e propor accoes.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ROI dos investimentos em curso.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ao CFO e a gestao de topo.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financeiros publicados e apresentados.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Optimizacao de custos (FinOps)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implementar oportunidades de reducao de custos sem comprometer a qualidade do servico. Inclui FinOps para custos cloud.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custos por servico e identificar desperdicio.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Para cloud: right-sizing, reserved instances, spot instances, eliminacao de recursos nao utilizados.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Renegociar contratos de fornecedores (volume, prazo).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Consolidar licencas e eliminar sobre-licenciamento.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poupancas alcancadas e reportar.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Poupancas implementadas e documentadas.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Revisao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Financial manager TI / CFO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modelo de custos, o orcamento e os processos financeiros para garantir exactidao e relevancia.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a exactidao do modelo de custos (custos reais vs estimados).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regras de alocacao (ainda sao justas e compreendidas?).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Incorporar feedback dos service owners.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o orcamento conforme alteracoes de ambito.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ao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Modelo revisto, orcamento ajustado, melhorias implementadas.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ITAM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Custos de activos (aquisicao, depreciacao, manutencao) alimentam o modelo de custos.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Capacity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Custos de capacidade e previsoes de crescimento para orcamentacao.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topo / CFO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Orcamento, relatorios financeiros e business cases para decisao.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fornecedores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Custos contratuais e oportunidades de renegociacao.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 continua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Business cases para justificar investimentos em melhorias.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Todos os processos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Custos operacionais de cada processo para custeio por servico.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Modelo de custeio por servico (exemplo)</w:t>
      </w:r>
    </w:p>
    <w:p>
      <w:pPr>
        <w:jc w:val="both"/>
      </w:pPr>
      <w:r>
        <w:rPr>
          <w:rFonts w:ascii="Calibri" w:hAnsi="Calibri"/>
          <w:sz w:val="22"/>
        </w:rPr>
        <w:t xml:space="preserve">Exemplo de custeio do servico de internet banking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Componente de custo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Custo anual (EUR)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Servidores web (2x HPE)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 (hardware)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3 700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Servidor BD Oracle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 (hardware)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4 400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Licenca Oracle DB Enterprise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 (licenca)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48 000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Load balancer F5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 (hardware)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1 200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CDN Cloudflare Pro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 (cloud)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2 400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desenvolvimento (2 FTE)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 (pessoal)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80 000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Infra-estrutura partilhada (20% alocacao)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Indirecto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12 000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e overhead TI (10% alocacao)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Overhead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8 500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Custo total servico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160 200</w:t>
            </w:r>
          </w:p>
        </w:tc>
      </w:tr>
    </w:tbl>
    <w:p/>
    <w:p>
      <w:pPr>
        <w:spacing w:before="0" w:after="120" w:line="230" w:lineRule="exact"/>
        <w:jc w:val="both"/>
      </w:pPr>
      <w:r>
        <w:rPr>
          <w:rFonts w:ascii="Calibri" w:hAnsi="Calibri"/>
          <w:b w:val="0"/>
          <w:i w:val="0"/>
          <w:color w:val="6B7280"/>
          <w:sz w:val="20"/>
        </w:rPr>
        <w:t>Com 25.000 utilizadores activos: custo por utilizador = 160.200 / 25.000 = 6,41 EUR/ano = 0,53 EUR/mes.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CAPEX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Capital Expenditure. Despesa de capital para aquisicao de activos (servidores, licencas perpetuas).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OPEX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Operational Expenditure. Despesa operacional recorrente (licencas SaaS, manutencao, cloud).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Cost of Ownership. Custo total de posse ao longo da vida util (aquisicao + operacao + eliminacao).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ROI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Return on Investment. Retorno sobre o investimento. ROI = (Beneficio - Custo) / Custo.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Payback period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necessario para o investimento se pagar. Payback = Investimento / Beneficio anual.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Chargeback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Cobranca real dos custos de TI aos departamentos consumidores.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Showback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Demonstracao dos custos sem cobranca real. Visibilidade sem debito.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case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Documento que justifica um investimento com analise de custos, beneficios, ROI e riscos.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Cost model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que define como os custos sao calculados e alocados a servicos e consumidores.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FinOps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Pratica de gestao financeira de recursos cloud para optimizar custos.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Budget variance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Diferenca entre o custo real e o orcamento aprovado. Expressa em % ou valor absoluto.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