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Gestao de capacidade e desempenho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Sub-capacidades (Business, Service, Component)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FinOps e optimizacao cloud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os servicos atingem o desempenho acordado e satisfazem a procura actual e futura de forma eficiente em custos.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Planear capacidade, gerir desempenho, prever procura e optimizar recursos para garantir que os servicos funcionam bem sem desperdicio nem subdimensionamento.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de capacidade e desempenho dos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planeamento de capacidade, gestao de desempenho, previsao de procura, right-sizing e optimizacao de custos (FinOps).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Gestao de disponibilidade (processo separado). Resolucao de incidentes de desempenho (incident management). Aquisicao de activos (ITAM).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Degradacao de desempenho, aumento de procura, novo servico, previsao de crescimento, optimizacao de custos cloud, resultados de testes de carga.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Sub-capacidades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 gestao de capacidade e desempenho opera em tres niveis complementares.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Sub-capacidade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Foco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Pergunta chave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Business capacity management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Traduzir necessidades de negocio futuras em requisitos de TI.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capacidade de TI suporta o crescimento do negocio nos proximos 12 meses?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banco planeia lancar 3 novas agencias. Quantos servidores e licencas adicionais serao necessarios?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capacity management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Garantir que os servicos end-to-end atingem o desempenho acordado.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tempos de resposta do internet banking estao dentro do SLA?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portal de internet banking tem SLA de &lt; 500ms. Esta a responder em 380ms (OK) ou 650ms (brecha)?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Component capacity management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Gerir a capacidade de componentes individuais (CPU, memoria, storage, rede).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servidor de BD tem CPU suficiente para a carga actual e prevista?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servidor Oracle esta a 78% de CPU no pico. Com o crescimento previsto de 15%, atingira 90% em 6 meses.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Analise e previsao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Planeamento e optimizacao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Monitorizacao e melhoria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Capacity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Analisa requisitos</w:t>
              <w:br/>
              <w:t>Modela capacidade</w:t>
              <w:br/>
              <w:t>Preve procura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Planeia capacidade</w:t>
              <w:br/>
              <w:t>Right-sizing</w:t>
              <w:br/>
              <w:t>FinOps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Monitoriza desempenho</w:t>
              <w:br/>
              <w:t>Reporta</w:t>
              <w:br/>
              <w:t>Melhora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</w:t>
              <w:br/>
              <w:t>tecnica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Recolhe dados</w:t>
              <w:br/>
              <w:t>desempenho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Implementa</w:t>
              <w:br/>
              <w:t>scaling/tuning</w:t>
              <w:br/>
              <w:t>Testa carga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Ajusta recursos</w:t>
              <w:br/>
              <w:t>Optimiza configs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Service</w:t>
              <w:br/>
              <w:t>owner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targets</w:t>
              <w:br/>
              <w:t>desempenho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Aprova plano</w:t>
              <w:br/>
              <w:t>capacidade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Reve relatorios</w:t>
              <w:br/>
              <w:t>Feedback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de requisitos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mgr / SO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SLAs, previsoes negocio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de capacidade documentados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desempenho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mgr / Monit.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operacionais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Dashboards de desempenho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modelling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historicos, previsoes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 de capacidade, previsoes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de procura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mgr / Negocio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Padroes de utilizacao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Procura prevista e gerida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Right-sizing e optimizacao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mgr / Eq. tecnica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utilizacao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Recursos optimizados, custos reduzidos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Planeamento de capacidade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Modelo, previsoes, orcamento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capacidade aprovado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Performance testing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Eq. tecnica / QA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testes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Resultados testes (load, stress, soak)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Reporting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Metricas, previsoes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Relatorios para gestao e SLM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 continua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Tendencias, incidentes perf.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Melhorias implementadas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plano de capacidade deve ser revisto trimestralmente e actualizado sempre que haja alteracoes significativas na procura.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capacidade de servicos criticos deve ser monitorizada em tempo real com thresholds de aviso (&gt;70%) e excepcao (&gt;85%).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Testes de carga devem ser realizados antes de qualquer major release ou alteracao significativa de infra-estrutura.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custos cloud devem ser revistos mensalmente com objectivo de optimizacao (FinOps).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Qualquer incidente de desempenho deve gerar uma revisao de capacidade do servico afectado.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Capacity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o plano de capacidade actualizado.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e analisar tendencias de desempenho e utilizacao.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Conduzir capacity modelling e previsoes.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Propor optimizacoes e right-sizing.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FinOps para servicos cloud.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6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Reportar capacidade e desempenho ao SLM e gestao.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tecnica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Recolher dados de desempenho dos componentes.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scaling e tuning.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testes de performance (load, stress, soak, spike).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Ajustar configuracoes para optimizar desempenho.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targets de desempenho para os seus servicos.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o plano de capacidade.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Fornecer previsoes de crescimento do negocio.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Capacity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Eq. tecnica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Avail.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Financas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Analise requisitos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Capacity modelling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procura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Right-sizing/FinOps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Planeamento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Performance testing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Melhoria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Utilizacao CPU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% medio e pico por servico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Medio &lt;70%, pico &lt;85%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/ Pico CPU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Utilizacao memoria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% medio e pico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Medio &lt;75%, pico &lt;90%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/ Pico RAM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Utilizacao storage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% por volume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&lt;80% (aviso), &lt;90% (critico)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Utilizado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resposta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Latencia por servico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SLA (ex: &lt;500ms P95)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Percentil 95 latencia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Throughput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Transaccoes por segundo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baseline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TPS medio e pico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cloud por servico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mensal por servico cloud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Tendencia optimizada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/ Servico / Mes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Poupancas right-sizing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Valor recuperado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antes - Custo depois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Precisao previsao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Previsao vs real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1 - |Previsto - Real| / Real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8.1 Analise de requisitos de capacidade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Capacity manager / Service owner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Recolher e documentar os requisitos de capacidade e desempenho para cada servico, traduzindo necessidades de negocio em especificacoes tecnicas.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servicos e componentes a analisar.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targets de desempenho dos SLAs (tempo resposta, throughput).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previsoes de crescimento do negocio (utilizadores, transaccoes).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thresholds de aviso e excepcao por componente.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requisitos e validar com service owner.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Requisitos de capacidade documentados por servico.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8.2 Monitorizacao de desempenho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Capacity manager / Monitorizacao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continuamente o desempenho dos servicos e componentes, detectando degradacoes e tendencias de utilizacao.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monitorizacao de CPU, memoria, storage, rede por componente.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monitorizacao de tempos de resposta e throughput por servico (APM).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dashboards de desempenho actualizados (camada componente + servico + negocio).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alertas para thresholds de aviso e excepcao.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dados historicos para trending.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Desempenho monitorizado com alertas e dashboards activos.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8.3 Capacity modelling e previsao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Capacity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Modelar a capacidade com base em dados historicos e previsoes de crescimento para antecipar necessidades futuras antes que causem problemas.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dados historicos de utilizacao (minimo 6 meses).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tecnica de trending (extrapolacao linear ou exponencial).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modelacao analitica se o servico tiver padroes complexos.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Prever quando os thresholds serao atingidos (data de esgotamento).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com previsoes de crescimento do negocio.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previsoes com grau de confianca.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Previsoes de capacidade documentadas com datas e grau de confianca.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8.4 Gestao de procura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Capacity manager / Negocio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Compreender e influenciar os padroes de procura para optimizar a utilizacao dos recursos e evitar picos desnecessarios.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padroes de utilizacao (horario, sazonal, por evento).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picos de procura previsiveise (fim de mes, campanha, reporting).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distribuicao de carga (scheduling de batch jobs, janelas de manutencao).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auto-scaling para servicos cloud quando possivel.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ao negocio os limites de capacidade e as opcoes.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Procura compreendida, padroes documentados, accoes de nivelamento implementadas.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8.5 Right-sizing e optimizacao (FinOps)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Capacity manager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recursos subdimensionados e sobredimensionados, optimizando a utilizacao e os custos sem comprometer o desempenho.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utilizacao real vs provisionada por componente.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VMs e instancias cloud sobredimensionadas (CPU &lt;20%, memoria &lt;30%).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recursos subdimensionados (picos &gt;90%).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resize para o tamanho adequado.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Para cloud: analisar Reserved Instances vs On-Demand vs Spot.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poupancas estimadas e implementar.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Recursos optimizados com poupancas documentadas.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8.6 Planeamento de capacidade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Capacity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o plano de capacidade: documento que consolida requisitos, previsoes, accoes necessarias e orcamento para o proximo periodo.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Consolidar requisitos de todos os servicos.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previsoes de crescimento e modelos.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investimentos necessarios (hardware, licencas, cloud).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custos e cronograma.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Submeter para aprovacao do service owner e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capacidade aprovado com orcamento.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8.7 Performance testing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tecnica / QA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testes de desempenho para validar que os servicos suportam a carga esperada e identificar limites de capacidade.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cenarios de teste (carga normal, pico, stress).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ambiente de teste representativo de producao.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 de carga (load test): carga normal e pico esperado.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 de stress: identificar ponto de rotura.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 de resistencia (soak test): estabilidade a longo prazo.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 de pico (spike test): resposta a picos subitos.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resultados e recomendar accoes.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Resultados de testes documentados com recomendacoes.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8.8 Reporting de capacidade e desempenho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Capacity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periodicos sobre capacidade, desempenho e custos para suportar decisoes.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 mensal de utilizacao por componente e servico.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tendencias e previsoes de esgotamento.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custos cloud e oportunidades FinOps.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Destacar servicos proximos dos limites.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Partilhar com SLM, gestao e service owners.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publicados e partilhados.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8.9 Melhoria continua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Capacity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Utilizar dados de desempenho, incidentes e tendencias para propor e implementar melhorias proactivas.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incidentes relacionados com capacidade ou desempenho.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componentes com tendencia de degradacao.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tuning, scaling ou redesign conforme necessario.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Medir impacto das melhorias nos indicadores.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Melhorias implementadas com impacto medido.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level management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Targets de desempenho acordados nos SLAs (tempo resposta, throughput).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Monitorizacao e eventos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Dados de desempenho e utilizacao em tempo real dos componentes.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Availability management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Requisitos de dimensionamento para garantir niveis de disponibilidade.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Impacto de mudancas na capacidade e desempenho dos servicos.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ITAM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Previsoes de aquisicao de recursos (servidores, storage, licencas).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Financas / FinOps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Custos cloud, oportunidades de optimizacao, orcamento de capacidade.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FinOps e optimizacao cloud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Para organizacoes com infra-estrutura cloud, a gestao de capacidade inclui FinOps: a pratica de gestao financeira de recursos cloud.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Pratica FinOps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Poupanca tipica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Right-sizing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Ajustar o tamanho das instancias cloud para corresponder a utilizacao real. Eliminar sobredimensionamento.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20-40% na despesa de compute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Reserved Instances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Comprometer com utilizacao a 1 ou 3 anos em troca de desconto significativo vs on-demand.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30-60% vs on-demand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Spot/Preemptible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Utilizar instancias spot para cargas de trabalho flexiveis e tolerantes a interrupcao.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60-90% vs on-demand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Auto-scaling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Escalar automaticamente recursos conforme a procura em tempo real. Pagar apenas pelo que se usa.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Variavel, elimina capacidade ociosa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Capacidade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Quantidade maxima de trabalho que um componente ou servico pode processar num determinado periodo.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Desempenho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Medida de quao bem um componente ou servico executa a sua funcao (tempo resposta, throughput).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Throughput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Volume de trabalho processado por unidade de tempo (ex: transaccoes por segundo).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Right-sizing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Ajustar a dimensao dos recursos (CPU, memoria, storage) para corresponder a utilizacao real.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FinOps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Pratica de gestao financeira de recursos cloud para optimizar custos sem comprometer desempenho.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Auto-scaling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Ajuste automatico da capacidade de recursos cloud conforme a procura em tempo real.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Load testing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de desempenho com a carga esperada em condicoes normais e de pico.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Stress testing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que determina o ponto de rotura do sistema, excedendo a carga maxima prevista.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Soak testing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de estabilidade prolongada para detectar problemas que so aparecem ao longo do tempo (memory leaks).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Trending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de tendencias historicas de utilizacao para prever necessidades futuras.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APM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Application Performance Management. Ferramenta de monitorizacao de desempenho de aplicacoes.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