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Design de servicos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O Service Design Package (SDP)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As 4 dimensoes no design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Desenhar produtos e servicos adequados ao proposito (utility) e ao uso (warranty), que possam ser entregues pela organizacao e o seu ecossistema.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cada novo servico ou alteracao significativa e desenhado considerando todas as dimensoes: pessoas, processos, tecnologia e parceiros, resultando num Service Design Package (SDP) completo.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ao design de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desde a analise de requisitos ate a producao do SDP, garantindo que o servico e fit for purpose e fit for use.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Implementacao tecnica (build, deployment). Gestao operacional (operate, support). Gestao de releases e mudancas.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Novo servico aprovado no portfolio, alteracao significativa a um servico existente, requisito de negocio novo, resultado de melhoria continua.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O Service Design Package (SDP)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SDP e o entregavel principal do processo de design de servicos. Documenta tudo o que e necessario para construir, testar e transicionar o servico.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Seccao do SDP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Conteudo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de negocio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Objectivos, beneficios esperados, criterios de aceitacao, MoSCoW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owner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funcionais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Funcionalidades que o servico deve oferecer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 / Analista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nao funcionais (NFR)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Disponibilidade, capacidade, seguranca, continuidade, desempenho, usabilidade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 + especialistas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Arquitectura do servico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Componentes, integracoes, dependencias, CIs, diagramas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Arquitectura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SLAs e OLAs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Niveis de servico acordados com o negocio (SLA) e entre equipas internas (OLA)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level manager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de seguranca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Classificacao de dados, controlos de acesso, cifra, conformidade RGPD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Seguranca da informacao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capacidade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Dimensionamento, previsao de carga, escalabilidade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Capacity manager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continuidade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RTO, RPO, estrategia de recuperacao, testes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Continuity manager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testes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Tipos de teste, criterios de aceitacao, ambientes, dados de teste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QA / Testes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transicao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Como o servico sera transitado para producao (release, deployment, comunicacao)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manager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As 4 dimensoes no design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Cada design de servico deve considerar as 4 dimensoes de forma holistica.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Dimensao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Perguntas no design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Organizacoes e pessoas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Que competencias sao necessarias? Que roles? Que formacao? Que cultura organizacional suporta o servico?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de suporte L1/L2 com formacao especifica, RACI definido, formacao de utilizadores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Informacao e tecnologia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Que dados sao necessarios? Que tecnologias? Que integracoes? Que ferramentas?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Base de dados Oracle, API REST, portal web React, integracao SIBS, monitoring Zabbix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Parceiros e fornecedores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Que fornecedores sao necessarios? Que contratos? Que SLAs com terceiros (UC)?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Hosting Databox, CDN Cloudflare, suporte Temenos, consultoria S21sec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Value streams e processos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Que processos suportam o servico? Que workflows? Que automacoes?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 management, change enablement, monitoring, service desk, deployment pipeline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Requisitos e analise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Design e SDP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Revisao e transicao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</w:t>
              <w:br/>
              <w:t>designer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Analisa requisitos</w:t>
              <w:br/>
              <w:t>Prioriza (MoSCoW)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Desenha arquitectura</w:t>
              <w:br/>
              <w:t>Define NFRs</w:t>
              <w:br/>
              <w:t>Produz SDP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Coordena revisao</w:t>
              <w:br/>
              <w:t>Entrega SDP ao build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Arquitectura</w:t>
              <w:br/>
              <w:t>/ Tecnicos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Analisa viabilidade</w:t>
              <w:br/>
              <w:t>tecnica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Design tecnico</w:t>
              <w:br/>
              <w:t>Componentes</w:t>
              <w:br/>
              <w:t>Integracoes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Valida design</w:t>
              <w:br/>
              <w:t>tecnico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 owner</w:t>
              <w:br/>
              <w:t>/ Negocio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requisitos</w:t>
              <w:br/>
              <w:t>de negocio</w:t>
              <w:br/>
              <w:t>Criterios aceitacao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Valida UX</w:t>
              <w:br/>
              <w:t>Aprova SLAs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Aprova SDP</w:t>
              <w:br/>
              <w:t>Final sign-off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de requisitos de negocio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 / SO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Necessidade de negocio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documentados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funcionais e NFR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 / Especialistas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de negocio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Especificacoes detalhadas (utility + warranty)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Design da arquitectura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Arquitectura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Diagrama arquitectura, componentes, integracoes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Design da experiencia (UX)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Requisitos, personas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Wireframes, service blueprint, jornada utilizador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SLAs e OLAs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SLM / Service designer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Requisitos, capacidade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SLAs e OLAs rascunho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Producao do SDP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inputs acima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SDP completo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e aprovacao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 / SO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SDP rascunho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SDP aprovado (ou feedback para revisao)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Transicao para build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 / Release mgr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SDP aprovado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Handover para equipa de desenvolvimento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pos-implementacao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 em producao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Licoes aprendidas, melhorias ao processo de design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Nenhum servico deve entrar em build sem um SDP aprovado pelo service owner.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SDP deve cobrir todas as 4 dimensoes (pessoas, tecnologia, parceiros, processos).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requisitos nao funcionais (disponibilidade, seguranca, capacidade) devem ser definidos antes do design da arquitectura.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design deve ser revisto por representantes de cada dimensao antes da aprovacao.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Licoes aprendidas de designs anteriores devem ser incorporadas em novos designs.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designer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o processo de design end-to-end.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Recolher e documentar requisitos de todas as partes interessadas.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o SDP com contribuicoes de todas as dimensoes.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 design e fit for purpose e fit for use.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revisao e obter aprovacao do service owner.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Arquitectura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a viabilidade tecnica dos requisitos.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Desenhar a arquitectura do servico (componentes, integracoes).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alinhamento com a arquitectura empresarial.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o design tecnico antes da aprovacao.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os requisitos de negocio e criterios de aceitacao.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o SDP antes da transicao para build.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que o design responde as necessidades do negocio.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level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os SLAs e OLAs para o novo servico.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os targets sao realistas e alinhados com a capacidade.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Svc designer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Arquitectura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SLM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Seguranca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Requisitos negocio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Requisitos func./NFR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Design arquitectura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Design UX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SLAs e OLAs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Producao SDP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 e aprovacao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Transicao build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 pos-impl.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Designs no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SDPs concluidos conforme calendario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Completude SDP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Seccoes preenchidas do SDP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Seccoes completas / Total seccoes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Defeitos de design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Defeitos encontrados no build/test atribuiveis ao design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 / Servico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 novo servico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 do negocio com novos servicos lancados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4.0/5.0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classificacao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req. a SDP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desde requisito ate SDP aprovado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4 semanas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dias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Analise de requisitos de negocio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designer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Compreender as necessidades do negocio que motivam o novo servico ou a alteracao. Documentar requisitos, beneficios esperados e criterios de aceitacao.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reunioes com o service owner e stakeholders.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requisitos de negocio (objectivos, beneficios, restricoes).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criterios de aceitacao mensuraveis.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requisitos com MoSCoW (Must, Should, Could, Won't).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requisitos com o service owner.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Requisitos de negocio documentados e priorizados (MoSCoW).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Definicao de requisitos funcionais e nao funcionais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designer / Especialistas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Traduzir os requisitos de negocio em especificacoes tecnicas, cobrindo tanto funcionalidades (utility) como qualidades do servico (warranty).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requisitos funcionais (o que o servico faz).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disponibilidade requerida (ex: 99,9%, horario 24/7).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requisitos de capacidade (utilizadores, transaccoes, crescimento).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requisitos de seguranca (classificacao dados, acessos, RGPD).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requisitos de continuidade (RTO, RPO).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requisitos de desempenho (tempo resposta, throughput).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requisitos de usabilidade e experiencia do utilizador.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Especificacoes funcionais e nao funcionais documentadas.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Design da arquitectura do servico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Arquitectura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Desenhar a arquitectura tecnica do servico: componentes, integracoes, dependencias e infra-estrutura necessaria.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componentes do servico (aplicacao, BD, middleware, APIs).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integracoes com servicos existentes.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infra-estrutura necessaria (servidores, rede, cloud).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eliminacao de SPOFs para servicos criticos.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diagramas de arquitectura.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com requisitos de disponibilidade e capacidade.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Arquitectura documentada com diagramas e dependencias.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Design da experiencia do utilizador (UX)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designer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Desenhar a experiencia do utilizador, garantindo que o servico e intuitivo, acessivel e eficiente.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personas e jornadas de utilizador.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Criar wireframes e prototipos.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Desenhar o service blueprint (interaccoes front-stage e back-stage).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testes de usabilidade com utilizadores representativos.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Incorporar feedback e refinar o design.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Wireframes, prototipos e service blueprint validados.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Definicao de SLAs e OLAs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level manager / Service designer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os niveis de servico que serao acordados com o negocio (SLA) e entre equipas internas (OLA).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Traduzir requisitos de disponibilidade e desempenho em targets mensuraveis.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SLAs para o negocio (disponibilidade %, tempo resposta, tempo resolucao).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OLAs entre equipas internas (tempos de escalacao, suporte L2/L3).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underpinning contracts (UC) com fornecedores.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que os targets sao realistas com as equipas tecnicas.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SLAs, OLAs e UCs rascunho incluidos no SDP.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Producao do SDP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designer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Consolidar todos os inputs num unico documento: o Service Design Package (SDP), que sera a base para o build e a transicao.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Consolidar requisitos, arquitectura, SLAs, planos de seguranca, capacidade, continuidade e testes.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que todas as seccoes estao preenchidas.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consistencia entre seccoes (ex: disponibilidade alinhada com arquitectura).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plano de transicao (como o servico sera lancado).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criterios de aceitacao do service owner.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SDP completo e pronto para revisao.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Revisao e aprovacao do design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designer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Revisao formal do SDP por representantes de cada dimensao, culminando na aprovacao pelo service owner.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Agendar reuniao de revisao com arquitectura, seguranca, capacidade, SLM.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cada seccao do SDP e identificar lacunas.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feedback e accoes correctivas.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Iterar ate que todos os stakeholders estejam satisfeitos.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sign-off formal do service owner.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SDP aprovado com sign-off do service owner.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Transicao para build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designer / Release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Entregar o SDP a equipa de desenvolvimento (build) e garantir que compreendem todos os requisitos.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Realizar sessao de handover com a equipa de build.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Esclarecer duvidas sobre requisitos e arquitectura.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que o plano de testes esta compreendido.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o servico no catalogo (estado: pipeline).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Coordenar com o release manager o planeamento da transicao.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SDP entregue, equipa de build com conhecimento completo.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9.9 Revisao pos-implementacao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designer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Apos o servico estar em producao, rever o design para identificar licoes aprendidas e melhorar o processo.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o servico em producao com o SDP original.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desvios e a sua causa (requisito em falta, design incompleto, mudanca de ambito).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aprendidas.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melhorias ao processo de design para futuros servicos.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Licoes aprendidas documentadas e melhorias propostas.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Business analysis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Requisitos de negocio analisados e documentados.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Build / Development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SDP entregue como base para construcao do servico.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level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Targets de SLA para incluir no design.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Seguranca da informacao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Requisitos de seguranca e conformidade para o design.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Capacity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Requisitos de dimensionamento e escalabilidade.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Service catalogue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Novo servico registado no catalogo (estado pipeline).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Design Package (SDP)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Documento que contem toda a informacao necessaria para construir, testar e transicionar um servico.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Utility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Funcionalidade oferecida pelo servico para responder a uma necessidade especifica. Fit for purpose.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Warranty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Garantia de que o servico funciona conforme acordado (disponibilidade, capacidade, seguranca, continuidade). Fit for use.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 funcional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que o servico deve fazer (funcionalidades).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 nao funcional (NFR)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Qualidades do servico: disponibilidade, desempenho, seguranca, escalabilidade, usabilidade.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MoSCoW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Tecnica de priorizacao: Must have, Should have, Could have, Won't have.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blueprint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Diagrama que mostra as interaccoes front-stage (visiveis ao utilizador) e back-stage (internas).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OLA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Operational Level Agreement. Acordo entre equipas internas que suporta os SLAs.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Underpinning contract (UC)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Contrato com fornecedor externo que suporta os SLAs.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Design thinking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Abordagem centrada no utilizador para resolver problemas e desenhar solucoes.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