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Better Skills</w:t>
      </w:r>
    </w:p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6B7280"/>
          <w:sz w:val="22"/>
        </w:rPr>
        <w:t>better-skills.com</w:t>
      </w:r>
    </w:p>
    <w:p/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9CA3AF"/>
          <w:sz w:val="20"/>
        </w:rPr>
        <w:t>MANUAL DE PROCESSO</w:t>
      </w:r>
    </w:p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Deployment management</w:t>
      </w:r>
    </w:p>
    <w:p>
      <w:pPr>
        <w:spacing w:before="0" w:after="120" w:line="276" w:lineRule="exact"/>
        <w:jc w:val="center"/>
      </w:pPr>
      <w:r>
        <w:rPr>
          <w:rFonts w:ascii="Calibri" w:hAnsi="Calibri"/>
          <w:b w:val="0"/>
          <w:i/>
          <w:color w:val="6B7280"/>
          <w:sz w:val="24"/>
        </w:rPr>
        <w:t>Processo end-to-end alinhado com ITIL</w:t>
      </w:r>
    </w:p>
    <w:p/>
    <w:p>
      <w:pPr>
        <w:jc w:val="center"/>
      </w:pPr>
      <w:r>
        <w:rPr>
          <w:color w:val="6B7280"/>
          <w:sz w:val="22"/>
        </w:rPr>
        <w:t xml:space="preserve">Preparado para: </w:t>
      </w:r>
      <w:r>
        <w:rPr>
          <w:b/>
          <w:sz w:val="22"/>
          <w:highlight w:val="yellow"/>
        </w:rPr>
        <w:t>XPTO</w:t>
      </w:r>
    </w:p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Versao 1.0  |  Abril 2026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Abril 2026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inicial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Indice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1.  </w:t>
      </w:r>
      <w:r>
        <w:rPr>
          <w:rFonts w:ascii="Calibri" w:hAnsi="Calibri"/>
          <w:color w:val="000000"/>
          <w:sz w:val="22"/>
        </w:rPr>
        <w:t>Proposito e objectivo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2.  </w:t>
      </w:r>
      <w:r>
        <w:rPr>
          <w:rFonts w:ascii="Calibri" w:hAnsi="Calibri"/>
          <w:color w:val="000000"/>
          <w:sz w:val="22"/>
        </w:rPr>
        <w:t>Deployment vs release management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3.  </w:t>
      </w:r>
      <w:r>
        <w:rPr>
          <w:rFonts w:ascii="Calibri" w:hAnsi="Calibri"/>
          <w:color w:val="000000"/>
          <w:sz w:val="22"/>
        </w:rPr>
        <w:t>Modelos de deployment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4.  </w:t>
      </w:r>
      <w:r>
        <w:rPr>
          <w:rFonts w:ascii="Calibri" w:hAnsi="Calibri"/>
          <w:color w:val="000000"/>
          <w:sz w:val="22"/>
        </w:rPr>
        <w:t>Fluxo do processo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5.  </w:t>
      </w:r>
      <w:r>
        <w:rPr>
          <w:rFonts w:ascii="Calibri" w:hAnsi="Calibri"/>
          <w:color w:val="000000"/>
          <w:sz w:val="22"/>
        </w:rPr>
        <w:t>Macro actividades e regras base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6.  </w:t>
      </w:r>
      <w:r>
        <w:rPr>
          <w:rFonts w:ascii="Calibri" w:hAnsi="Calibri"/>
          <w:color w:val="000000"/>
          <w:sz w:val="22"/>
        </w:rPr>
        <w:t>Responsabilidades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7.  </w:t>
      </w:r>
      <w:r>
        <w:rPr>
          <w:rFonts w:ascii="Calibri" w:hAnsi="Calibri"/>
          <w:color w:val="000000"/>
          <w:sz w:val="22"/>
        </w:rPr>
        <w:t>Matriz RACI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8.  </w:t>
      </w:r>
      <w:r>
        <w:rPr>
          <w:rFonts w:ascii="Calibri" w:hAnsi="Calibri"/>
          <w:color w:val="000000"/>
          <w:sz w:val="22"/>
        </w:rPr>
        <w:t>Metricas (DORA)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9.  </w:t>
      </w:r>
      <w:r>
        <w:rPr>
          <w:rFonts w:ascii="Calibri" w:hAnsi="Calibri"/>
          <w:color w:val="000000"/>
          <w:sz w:val="22"/>
        </w:rPr>
        <w:t>Descricao detalhada das actividades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10.  </w:t>
      </w:r>
      <w:r>
        <w:rPr>
          <w:rFonts w:ascii="Calibri" w:hAnsi="Calibri"/>
          <w:color w:val="000000"/>
          <w:sz w:val="22"/>
        </w:rPr>
        <w:t>Interfaces com outros processos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11.  </w:t>
      </w:r>
      <w:r>
        <w:rPr>
          <w:rFonts w:ascii="Calibri" w:hAnsi="Calibri"/>
          <w:color w:val="000000"/>
          <w:sz w:val="22"/>
        </w:rPr>
        <w:t>Conceitos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1. Proposito e objectivo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Proposito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Mover componentes novos ou alterados (hardware, software, documentacao, processos) para ambientes controlados de forma segura e repetivel.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Objectivo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Garantir que os deployments sao executados de forma consistente, com minimo risco e impacto, utilizando automacao e pipelines de CI/CD.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Ambito</w:t>
            </w:r>
          </w:p>
        </w:tc>
        <w:tc>
          <w:tcPr>
            <w:tcW w:type="dxa" w:w="4703"/>
          </w:tcPr>
          <w:p>
            <w:pPr>
              <w:jc w:val="both"/>
            </w:pPr>
            <w:r/>
            <w:r>
              <w:rPr>
                <w:rFonts w:ascii="Calibri" w:hAnsi="Calibri"/>
                <w:sz w:val="20"/>
              </w:rPr>
              <w:t xml:space="preserve">Este processo aplica-se ao deployment de componentes nos ambientes de TI da </w:t>
            </w:r>
            <w:r>
              <w:rPr>
                <w:rFonts w:ascii="Calibri" w:hAnsi="Calibri"/>
                <w:b/>
                <w:sz w:val="20"/>
                <w:highlight w:val="yellow"/>
              </w:rPr>
              <w:t>XPTO</w:t>
            </w:r>
            <w:r>
              <w:rPr>
                <w:rFonts w:ascii="Calibri" w:hAnsi="Calibri"/>
                <w:sz w:val="20"/>
              </w:rPr>
              <w:t>. Cobre desde a preparacao ate a execucao, validacao e rollback, utilizando pipelines de CI/CD e Infrastructure as Code.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Fora do ambito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Autorizacao de mudancas (change enablement). Planeamento de releases (release management). Desenvolvimento de software.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Trigger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Release aprovada pelo release manager, mudanca autorizada, patch de seguranca urgente, actualizacao de infra-estrutura.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2. Deployment vs release management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Aspecto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Release management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Deployment management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Foco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 QUE vai para producao (conteudo, ambito, coordenacao)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COMO chega a producao (execucao tecnica)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Pergunta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Que componentes estao nesta release? Quando lancamos?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Como deployamos? Que pipeline usamos? Que modelo?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Responsavel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Release manager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Deployment manager / DevOps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Decisao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Go/no-go (decisao de negocio e qualidade)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Execucao conforme procedimento aprovado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Exemplo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Release 2.5 do internet banking com 3 RFCs, planeada para 15 Abril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Deploy via pipeline GitLab CI: build, test, stage, blue-green em producao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3. Modelos de deployment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Modelo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Risco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Rollback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Adequado para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Big bang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Todos os componentes deployados de uma vez para todos os utilizadores.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Alto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Complexo (reverter tudo)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Sistemas independentes, releases simples, janelas de manutencao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Phased / Rolling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Deployment gradual por grupos de utilizadores, servidores ou regioes.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Parcial (reverter grupo afectado)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Grandes organizacoes, servicos criticos com muitos utilizadores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Blue-green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Dois ambientes identicos. Troca de trafego apos validacao no ambiente verde.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Baixo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Imediato (trocar trafego de volta)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Servicos web, APIs, microsservicos, zero-downtime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Canary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Deploy para um pequeno grupo (canary, ex: 5%) antes do rollout completo.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Baixo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Rapido (reverter canary)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Servicos de alto volume, validacao com utilizadores reais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Rolling (Kubernetes)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Pods/containers substituidos gradualmente, um a um.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Baixo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Automatico (Kubernetes rollback)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Aplicacoes containerizadas, Kubernetes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Continuous deployment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Cada commit que passa os testes e deployado automaticamente em producao.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Variavel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Automatico (feature flags, rollback pipeline)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Equipas DevOps maduras, microsservicos, SaaS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4. Fluxo do processo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 diagrama seguinte representa o fluxo organizado por actor.</w:t>
      </w:r>
    </w:p>
    <w:p/>
    <w:tbl>
      <w:tblPr>
        <w:tblW w:type="auto" w:w="0"/>
        <w:tblLook w:firstColumn="1" w:firstRow="1" w:lastColumn="0" w:lastRow="0" w:noHBand="0" w:noVBand="1" w:val="04A0"/>
        <w:jc w:val="center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Preparacao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Execucao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Validacao e encerramento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E8F0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Release</w:t>
              <w:br/>
              <w:t>manager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Autoriza deployment</w:t>
              <w:br/>
              <w:t>(go/no-go)</w:t>
            </w:r>
          </w:p>
        </w:tc>
        <w:tc>
          <w:tcPr>
            <w:tcW w:type="dxa" w:w="2351"/>
          </w:tcPr>
          <w:p/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Valida conclusao</w:t>
              <w:br/>
              <w:t>Actualiza release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DBEA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Deployment</w:t>
              <w:br/>
              <w:t>manager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Planeia deployment</w:t>
              <w:br/>
              <w:t>Prepara pipeline</w:t>
              <w:br/>
              <w:t>Verifica pre-deploy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Coordena execucao</w:t>
              <w:br/>
              <w:t>Monitoriza progresso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Documenta resultado</w:t>
              <w:br/>
              <w:t>Reve e melhora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C7D2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DevOps /</w:t>
              <w:br/>
              <w:t>Operacoes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Prepara ambientes</w:t>
              <w:br/>
              <w:t>Configura IaC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Executa pipeline</w:t>
              <w:br/>
              <w:t>Rollback se necessario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Smoke tests</w:t>
              <w:br/>
              <w:t>Health checks</w:t>
              <w:br/>
              <w:t>Actualiza CMDB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5. Macro actividades e regras base</w:t>
      </w:r>
    </w:p>
    <w:p>
      <w:pPr>
        <w:jc w:val="both"/>
      </w:pPr>
      <w:r>
        <w:rPr>
          <w:rFonts w:ascii="Calibri" w:hAnsi="Calibri"/>
          <w:sz w:val="22"/>
        </w:rPr>
        <w:t xml:space="preserve">As macro actividades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Input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Output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Planeamento do deployment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Deployment mgr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Release aprovada, RFC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Plano de deployment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Preparacao de ambientes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DevOps / Ops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Requisitos, IaC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Ambientes prontos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Preparacao do pacote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DevOps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Artefactos de build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Pacote pronto para deploy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Verificacao pre-deployment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Deployment mgr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Checklist pre-deploy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Verificacao OK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Execucao do deployment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DevOps / Ops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Pacote, plano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Componentes deployados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6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Verificacao pos-deployment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DevOps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Componentes em producao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Smoke tests OK, health checks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7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Rollback (se necessario)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DevOps / Deployment mgr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Falha detectada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Estado anterior restaurado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8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Documentacao e registo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Deployment mgr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Resultado deployment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CMDB actualizada, registos completos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9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Revisao e melhoria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Deployment mgr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Metricas, feedback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Pipeline e modelos melhorados</w:t>
            </w:r>
          </w:p>
        </w:tc>
      </w:tr>
    </w:tbl>
    <w:p/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Regras base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Regra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Nenhum deployment em producao sem autorizacao do change enablement e go/no-go do release manager.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Todos os deployments devem ter plano de rollback documentado e testado.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Deployments devem ser executados preferencialmente via pipeline automatizado (CI/CD), nao manual.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Verificacoes pos-deployment (smoke tests, health checks) sao obrigatorias antes de considerar o deployment concluido.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 CMDB deve ser actualizada apos cada deployment com sucesso.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6. Responsabilidades</w:t>
      </w:r>
    </w:p>
    <w:p>
      <w:pPr>
        <w:jc w:val="both"/>
      </w:pPr>
      <w:r>
        <w:rPr>
          <w:rFonts w:ascii="Calibri" w:hAnsi="Calibri"/>
          <w:sz w:val="22"/>
        </w:rPr>
        <w:t xml:space="preserve">As responsabilidades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Deployment manager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Planear e coordenar os deployments conforme o calendario de releases.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que os pre-requisitos estao cumpridos antes de cada deployment.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Coordenar a execucao com a equipa DevOps/Ops.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documentacao e actualizacao da CMDB.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5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Conduzir revisoes pos-deployment e propor melhorias aos pipelines.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DevOps / Operacoes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Preparar e manter os ambientes (IaC: Terraform, Ansible, Puppet).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Manter e melhorar os pipelines de CI/CD (Jenkins, GitLab CI, GitHub Actions).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Executar deployments conforme o plano e o modelo escolhido.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Executar smoke tests e health checks pos-deployment.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5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Executar rollback quando necessario.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Release manager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Autorizar o deployment apos decisao go/no-go.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Coordenar o conteudo da release com o deployment manager.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Validar que o deployment esta concluido com sucesso.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Change manager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Autorizar o RFC associado ao deployment.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que o deployment esta no calendario de mudancas.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7. Matriz RACI</w:t>
      </w:r>
    </w:p>
    <w:p>
      <w:pPr>
        <w:spacing w:before="0" w:after="120" w:line="207" w:lineRule="exact"/>
        <w:jc w:val="both"/>
      </w:pPr>
      <w:r>
        <w:rPr>
          <w:rFonts w:ascii="Calibri" w:hAnsi="Calibri"/>
          <w:b w:val="0"/>
          <w:i w:val="0"/>
          <w:color w:val="6B7280"/>
          <w:sz w:val="18"/>
        </w:rPr>
        <w:t>R = Responsible | A = Accountable | C = Consulted | I = Informed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Deployment mgr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DevOps/Ops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Release mgr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Change mgr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Service owner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Planeamento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Preparacao ambientes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Preparacao pacote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Verificacao pre-deploy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Execucao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Verificacao pos-deploy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Rollback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Documentacao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Revisao/melhoria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8. Metricas (alinhadas com DORA)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As metricas de deployment estao alinhadas com os 4 indicadores DORA (DevOps Research and Assessment) utilizados mundialmente para medir a maturidade de entrega de software.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 (elite/high)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Deployment frequency (DORA)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Frequencia de deployments em producao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On-demand / Multiplas vezes por dia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Deployments / Periodo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Lead time for changes (DORA)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desde commit ate producao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1 hora (elite), &lt; 1 dia (high)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 tempo commit-to-prod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Change failure rate (DORA)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Percentagem de deploys que causam falha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5% (elite), &lt; 10% (high)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Falhas / Total deployments x 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MTTR (DORA)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para restaurar servico apos falha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1 hora (elite), &lt; 1 dia (high)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 tempo restauro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Taxa de rollback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Deployments com rollback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5%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Rollbacks / Total x 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Duracao deployment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de execucao do deploy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30 min (automatizado)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 duracao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Deployments automatizados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Percentagem via pipeline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90%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Automatizados / Total x 100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9. Descricao detalhada das actividades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9.1 Planeamento do deployment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Deployment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Planear o deployment com base na release aprovada: modelo, janela, dependencias, comunicacao e plano de rollback.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Receber a release aprovada e identificar componentes a deployar.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Seleccionar o modelo de deployment adequado (blue-green, canary, rolling).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a janela de deployment (data, hora, duracao estimada).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dependencias entre componentes.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Preparar plano de rollback.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Comunicar o plano a todos os stakeholders.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Plano de deployment documentado e comunicado.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9.2 Preparacao de ambientes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DevOps / Operacoes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que os ambientes de destino estao preparados, configurados e consistentes com producao.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Verificar disponibilidade do ambiente de destino.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Aplicar configuracoes via IaC (Terraform, Ansible).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Verificar conectividade, permissoes e dependencias.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Garantir que o ambiente de staging replica producao.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validacao do ambiente antes do deployment.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Ambientes preparados e validados.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9.3 Preparacao do pacote de deployment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DevOps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Preparar os artefactos para deployment: imagens Docker, binarios, scripts de configuracao, scripts de migracao de BD.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Obter artefactos do pipeline de CI (build aprovado).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Verificar integridade dos artefactos (checksums, assinaturas).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Preparar scripts de migracao de base de dados (se aplicavel).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Preparar ficheiros de configuracao por ambiente.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Etiquetar a versao (tag) no repositorio.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Pacote de deployment pronto e verificado.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9.4 Verificacao pre-deployment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Deployment manager / DevOps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Executar a checklist de pre-deployment para confirmar que todos os pre-requisitos estao cumpridos.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Confirmar autorizacao (RFC aprovado, go/no-go confirmado).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Confirmar que o plano de rollback esta disponivel e testado.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Confirmar que o backup pre-deployment foi executado.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Confirmar que os stakeholders foram notificados.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Confirmar que a equipa de suporte esta disponivel.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Checklist pre-deployment completa, todos os items OK.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9.5 Execucao do deployment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DevOps / Operacoes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Executar o deployment conforme o modelo e o plano. Monitorizar o progresso e estar preparado para rollback.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Iniciar o pipeline de deployment.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Monitorizar cada passo do pipeline (build, test, stage, prod).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Verificar que cada componente e deployado sem erros.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Monitorizar logs e metricas durante o deployment.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Registar o tempo de inicio e fim.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Componentes deployados em producao.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9.6 Verificacao pos-deployment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DevOps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Validar que o deployment foi bem sucedido executando smoke tests e verificando metricas de saude.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smoke tests (funcionalidade basica).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Verificar metricas de saude: taxa de erros, latencia, throughput.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Verificar logs para erros ou anomalias.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Confirmar com utilizadores chave (se aplicavel).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Se tudo OK: confirmar deployment concluido.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Se problemas: activar rollback.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Deployment validado ou rollback activado.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9.7 Rollback (se necessario)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DevOps / Deployment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 a verificacao pos-deployment detectar problemas criticos, reverter para o estado anterior.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Activar procedimento de rollback conforme o modelo (trocar trafego blue-green, reverter canary, kubectl rollback).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Verificar que o estado anterior foi restaurado.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Notificar stakeholders do rollback.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Registar o incidente de deployment falhado.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a causa da falha para prevenir recorrencia.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Estado anterior restaurado, incidente registado.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9.8 Documentacao e registo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Deployment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Documentar o resultado do deployment e actualizar todos os registos relevantes.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Registar o resultado (sucesso, rollback, parcial).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Actualizar a CMDB com os CIs alterados.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Actualizar o registo de release.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Registar o tempo total de deployment.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Fechar o RFC associado.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Registos completos, CMDB actualizada.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9.9 Revisao e melhoria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Deployment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Rever o deployment para identificar melhorias no pipeline, nos modelos e nos procedimentos.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metricas DORA do deployment.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pontos de melhoria no pipeline.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Propor automacao de passos manuais.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Actualizar o modelo de deployment se necessario.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licoes aprendidas.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Melhorias identificadas e planeadas.</w:t>
            </w:r>
          </w:p>
        </w:tc>
      </w:tr>
    </w:tbl>
    <w:p/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10. Interfaces com outros processos</w:t>
      </w:r>
    </w:p>
    <w:p>
      <w:pPr>
        <w:jc w:val="both"/>
      </w:pPr>
      <w:r>
        <w:rPr>
          <w:rFonts w:ascii="Calibri" w:hAnsi="Calibri"/>
          <w:sz w:val="22"/>
        </w:rPr>
        <w:t xml:space="preserve">No contexto da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>, as interfaces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Processo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Direccao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Release management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Release aprovada e pronta para deployment.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Change enablement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RFC autorizado para o deployment.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CMDB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Actualizar CIs apos deployment concluido.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Monitoring e eventos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Verificar saude do servico apos deployment.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Build / CI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Artefactos de build prontos para deploy.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de incidentes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Falhas de deployment geram incidentes.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11. Conceitos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Deployment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Movimento de componentes para um ambiente controlado.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Pipeline de CI/CD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Sequencia automatizada de passos: build, test, deploy.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Infrastructure as Code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Gestao de infra-estrutura atraves de codigo (Terraform, Ansible, Puppet).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Blue-green deployment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Dois ambientes identicos com troca de trafego apos validacao.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Canary deployment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Deploy para um pequeno grupo antes do rollout completo.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Rolling deployment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Substituicao gradual de instancias, uma a uma.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Rollback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Reverter um deployment para o estado anterior.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Smoke test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Teste basico para verificar funcionalidade minima apos deploy.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Health check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Verificacao de metricas de saude (erros, latencia, throughput).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Feature flag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Mecanismo que permite activar/desactivar funcionalidades sem deploy.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DORA metrics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Deployment frequency, lead time, change failure rate, MTTR.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Container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Unidade de software empacotada com todas as dependencias (Docker).</w:t>
            </w:r>
          </w:p>
        </w:tc>
      </w:tr>
    </w:tbl>
    <w:p>
      <w:r>
        <w:br w:type="page"/>
      </w:r>
    </w:p>
    <w:p/>
    <w:p/>
    <w:p/>
    <w:p/>
    <w:p/>
    <w:p/>
    <w:p/>
    <w:p/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E5E7EB"/>
          <w:sz w:val="22"/>
        </w:rPr>
        <w:t>────────────────────────────────────────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(c) 2026 Better Skills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better-skills.com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B3A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B3A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