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Modelo de SLA com Fornecedor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os niveis de servico exigidos aos fornecedores de TI.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penalidades e creditos de servico em caso de incumprimento.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responsabilizacao e transparencia na relacao com fornecedores.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Suportar a gestao de contratos e revisoes periodicas de desempenho.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Alinhar os SLAs internos com os acordos estabelecidos com fornecedores externos.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https://better-skills.com/supplier-management/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Partes do Acordo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Organizacao Cliente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Fornecedor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 da Organizacao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Representante Legal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do Contrato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de Contacto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Telefone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NIF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Entrada em Vigor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Expiracao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Numero do Contrato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Periodo de Renovacao Automatica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12 meses]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Servicos Cobertos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Servico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Ambito de Cobertura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[Nome do Servico 1]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[Nome do Servico 2]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[Nome do Servico 3]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Niveis de Servico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Metodo de Medicao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Frequencia de Reporte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do Servico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Percentagem de tempo em que o servico esta operacional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&gt;= 99,5%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Monitorizacao automatica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Resolucao P1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para resolver incidentes criticos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&lt;= 4 horas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Registos do sistema ITSM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Resolucao P2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para resolver incidentes de alta prioridade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&lt;= 8 horas uteis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Registos do sistema ITSM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Resposta Inicial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para primeira resposta apos abertura de ticket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&lt;= 30 min (P1), &lt;= 2h (P2)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Registos do sistema ITSM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de Resolucao no 1o Contacto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Percentagem de pedidos resolvidos sem escalamento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&gt;= 70%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Relatorios do fornecedor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Satisfacao do Cliente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Pontuacao media de satisfacao em inqueritos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&gt;= 4,0/5,0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Inqueritos pos-servico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MTBF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medio entre falhas do servico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&gt;= 720 horas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Registos de incidentes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Penalidades e Creditos de Servico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Nivel de Incumprimento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Condicao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Credito de Servico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Processo de Reclamacao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Nivel 1 (Menor)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entre 99,0% e 99,5%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5% da factura mensal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Solicitacao por email em 15 dias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Nivel 2 (Moderado)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entre 98,0% e 99,0%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10% da factura mensal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Solicitacao por email em 15 dias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Nivel 3 (Grave)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abaixo de 98,0%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20% da factura mensal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Solicitacao formal em 10 dias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Incumprimento reiterado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3+ meses consecutivos abaixo do objectivo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Direito de rescisao antecipada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Notificacao formal de 30 dias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Gestao de Incidentes pelo Fornecedor</w:t>
      </w:r>
    </w:p>
    <w:p>
      <w:pPr>
        <w:spacing w:before="120" w:after="60"/>
      </w:pPr>
      <w:r>
        <w:rPr>
          <w:rFonts w:ascii="Calibri" w:hAnsi="Calibri"/>
          <w:sz w:val="22"/>
        </w:rPr>
        <w:t>O fornecedor compromete-se a: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Manter um sistema de gestao de tickets integrado ou com API de integracao.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Disponibilizar acesso ao portal de suporte 24x7.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Fornecer um gestor de conta dedicado para comunicacao escalada.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Notificar proactivamente sobre manutencoes planeadas com pelo menos 5 dias uteis de antecedencia.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Publicar relatorios mensais de desempenho ate ao 5.o dia util do mes seguinte.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Processo de Escalamento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Nivel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Condicao de Escalamento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 Fornecedor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 Cliente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Nivel 1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 nao resolvido no SLA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Suporte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Contratos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Nivel 2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 P1 &gt; 2 horas sem resolucao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Operacoes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Nivel 3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Impacto critico no negocio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CEO / CTO do Fornecedor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CEO da Organizacao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Revisao e Renovacao</w:t>
      </w:r>
    </w:p>
    <w:p>
      <w:pPr>
        <w:spacing w:before="120" w:after="60"/>
      </w:pPr>
      <w:r>
        <w:rPr>
          <w:rFonts w:ascii="Calibri" w:hAnsi="Calibri"/>
          <w:sz w:val="22"/>
        </w:rPr>
        <w:t>Este acordo sera revisto nas seguintes condicoes: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Revisao trimestral de desempenho: analise dos KPIs e SLAs.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Revisao anual completa: renegociacao de objectivos e condicoes.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Revisao extraordinaria: quando o desempenho ficar abaixo do Nivel 2 por 2 meses consecutivos.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Renovacao: notificacao de intencao de renovacao com 90 dias de antecedencia.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Rescisao</w:t>
      </w:r>
    </w:p>
    <w:p>
      <w:pPr>
        <w:spacing w:before="120" w:after="60"/>
      </w:pPr>
      <w:r>
        <w:rPr>
          <w:rFonts w:ascii="Calibri" w:hAnsi="Calibri"/>
          <w:sz w:val="22"/>
        </w:rPr>
        <w:t>O contrato pode ser rescindido nas seguintes condicoes: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Por mutuo acordo, com notificacao de 30 dias.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Por incumprimento reiterado (Nivel 3), com notificacao de 30 dias.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Por insolvencia ou cessacao de actividade do fornecedor, com efeito imediato.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Por conveniencia, com notificacao de 90 dias e pagamento de compensacao acordada.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Este modelo deve ser revisto pela equipa juridica da organizacao antes de ser utilizado em contratos reais. Adapte as clausulas a legislacao portuguesa aplicavel.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Modelo de SLA com Fornecedor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