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Plano de Acção Anual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Planeamento e estratégia empresarial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Traduzir a estratégia da organização em acções concretas para o ano em curso.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Atribuir responsabilidades, prazos e recursos a cada acção e monitorizar a execução trimestralmente.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https://better-skills.com/templates/kits/planeamento-estrategia/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Enquadramento estratégico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Visão da empresa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Missão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Objectivos estratégicos de referência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objectivos plurianuais que este plano suporta]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Ano do plano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Objectivos do ano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Objectivo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Indicador de sucesso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Meta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Alinhamento estratégico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Plano de acções por área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344"/>
        <w:gridCol w:w="1344"/>
        <w:gridCol w:w="1344"/>
        <w:gridCol w:w="1344"/>
        <w:gridCol w:w="1344"/>
        <w:gridCol w:w="1344"/>
        <w:gridCol w:w="1344"/>
      </w:tblGrid>
      <w:tr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Descrição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Responsável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início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 fim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Orçamento (EUR)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</w:tr>
      <w:tr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[MM/AAAA]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[MM/AAAA]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[MM/AAAA]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[MM/AAAA]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[MM/AAAA]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[MM/AAAA]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Cronograma anual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Acção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Q1 (Jan-Mar)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Q2 (Abr-Jun)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Q3 (Jul-Set)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Q4 (Out-Dez)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 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Orçamento do plano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Área / 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Orçamento atribuído (EUR)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Gasto acumulado (EUR)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Desvio (EUR)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Total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Riscos e contingências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Risco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Probabilidade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Impacto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Plano de contingência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[Alta/Média/Baixa]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[Alto/Médio/Baixo]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Monitorização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Revisão trimestral: reunião de acompanhamento com gestores de área (Q1, Q2, Q3, Q4).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Relatório semestral: análise de desvios e proposta de ajustes ao plano.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Relatório anual: avaliação global e lições aprendidas para o plano seguinte.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10. Indicadores-chave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344"/>
        <w:gridCol w:w="1344"/>
        <w:gridCol w:w="1344"/>
        <w:gridCol w:w="1344"/>
        <w:gridCol w:w="1344"/>
        <w:gridCol w:w="1344"/>
        <w:gridCol w:w="1344"/>
      </w:tblGrid>
      <w:tr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KPI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Meta anual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Q1 real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Q2 real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Q3 real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Q4 real</w:t>
            </w:r>
          </w:p>
        </w:tc>
        <w:tc>
          <w:tcPr>
            <w:tcW w:type="dxa" w:w="134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Resultado final</w:t>
            </w:r>
          </w:p>
        </w:tc>
      </w:tr>
      <w:tr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34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Reveja o plano trimestralmente. Um plano que só é visto em Janeiro e Dezembro é um exercício de burocracia, não de gestão.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Plano de Acção Anual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