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OKRs — Objectivos e Resultados-Chave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Planeamento e estratégia empresarial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Implementar o framework de OKRs (Objectives and Key Results) na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Alinhar os objectivos da empresa, departamentos e equipas com métricas mensuráveis e check-ins regulares.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https://better-skills.com/templates/kits/planeamento-estrategia/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O que são OKRs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Conceito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Definição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Objectivo (O)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Direcção qualitativa e inspiradora. Responde a 'Para onde vamos?'. Deve ser ambicioso e motivador.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Resultado-chave (KR)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Métrica mensurável que prova que o objectivo foi atingido. Responde a 'Como sabemos que chegámos lá?'.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Diferença de KPIs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KPIs medem a saúde operacional contínua. OKRs medem progresso em direcção a um objectivo específico.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Cadência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OKRs trimestrais: execução operacional, resultados rápidos, adaptação ágil.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OKRs anuais: direcção estratégica, alinhamento com visão de longo prazo.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Check-in semanal ou quinzenal: actualizar progresso e identificar bloqueios.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OKRs da empresa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Objectivo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Resultado-chave 1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Resultado-chave 2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Resultado-chave 3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Tornar-nos a referência em X no mercado PT]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[Métrica mensurável]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[Métrica mensurável]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[Métrica mensurável]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OKRs por departamento / equipa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Objectivo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Resultado-chave 1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Resultado-chave 2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Alinhamento com OKR empresa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Regras de definição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3 a 5 objectivos por nível (empresa, departamento).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2 a 5 resultados-chave por objectivo.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Resultados-chave devem ser mensuráveis — se não há número, não é um resultado-chave.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Objectivos devem ser ambiciosos: 70% de atingimento é considerado bom.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Evitar que os OKRs sejam apenas lista de tarefas — devem reflectir impacto.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Check-in semanal / quinzenal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OKR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Progresso (0-100%)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Confiança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Bloqueios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Próximas acções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[%]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[Verde/Amarelo/Vermelho]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ou N/A]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[%]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ou N/A]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Retrospectiva trimestral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Questão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Resposta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O que correu bem neste trimestre?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O que não correu bem e porquê?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Que OKRs foram atingidos / superados?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Que OKRs ficaram aquém e qual a causa?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Que ajustes fazemos para o próximo trimestre?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Exemplo preenchido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Objectivo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Resultado-chave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Meta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Progresso actual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Tornar-nos a referência em ITSM no mercado PT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Atingir 50 clientes activos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50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32 (64%)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Tornar-nos a referência em ITSM no mercado PT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NPS &gt;= 50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50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47 (94%)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Tornar-nos a referência em ITSM no mercado PT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 casos de estudo publicados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 (67%)</w:t>
            </w:r>
          </w:p>
        </w:tc>
      </w:tr>
    </w:tbl>
    <w:p>
      <w:pPr>
        <w:spacing w:before="160" w:after="80"/>
      </w:pP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OKRs não são lista de tarefas. Um bom objectivo inspira ('Tornar-nos a referência em X no mercado português'), e os resultados-chave provam se lá chegámos ('Atingir 50 clientes activos até Março').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OKRs — Objectivos e Resultados-Chave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