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Ordem de Compra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Operações e compliance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a intenção de compra de bens ou serviços a um fornecedor.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os itens, quantidades, preços e condições de entrega e pagamento.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o processo de aprovação multinível para compras acima de determinados limites.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documento de controlo e rastreabilidade do processo de compras.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https://better-skills.com/templates/kits/operacoes-compliance/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da ordem de compra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da ordem de compra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[OC-AAAA-001]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emissão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 requisitante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Requisitante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Centro de custo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Dados do fornecedor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fornecedor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NIF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Morada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Contacto comercial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Email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Referência de proposta/cotação do fornecedor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Itens a adquirir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176"/>
        <w:gridCol w:w="1176"/>
        <w:gridCol w:w="1176"/>
        <w:gridCol w:w="1176"/>
        <w:gridCol w:w="1176"/>
        <w:gridCol w:w="1176"/>
        <w:gridCol w:w="1176"/>
        <w:gridCol w:w="1176"/>
      </w:tblGrid>
      <w:tr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N.º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Qtd.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Unid.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Preço unit. s/IVA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IVA (%)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Total c/IVA (EUR)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23%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23%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23%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Condições de entrega e pagamento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de entrega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entrega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ou Preencher dias após confirmação]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Condições de entrega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DDP / EXW / FCA — conforme Incoterms]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pagamento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dias após recepção de factura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Modo de pagamento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Transferência bancária / Cheque / Débito directo]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IBAN para pagamento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 de aprovação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Limite autorizado (EUR)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Requisitante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Até 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departamento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Até 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financeiro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Até 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Administração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Acima de 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Defina na política de compras da organização os limites de autorização por nível hierárquico. A ordem de compra deve ser enviada ao fornecedor antes de qualquer entrega ou prestação de serviço.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Observações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instruções especiais, referências contratuais, condições específicas negociadas]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Ordem de Compra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