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Acordo de Nível de Serviço (SLA)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Baseado em ITIL® 4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Definir e documentar os níveis de serviço acordados entre o prestador e o cliente.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Estabelecer métricas de desempenho mensuráveis e os respectivos objectivos.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Clarificar responsabilidades, pontos de contacto e procedimentos de escalada.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Definir o processo de revisão periódica do SLA e reporting.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Servir de referência para medição e melhoria contínua da qualidade dos serviços.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https://better-skills.com/gestao-de-niveis-de-servico/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Partes do Acordo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Papel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Organização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Representante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Contacto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Prestador de Serviço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Cliente / Consumidor do Serviço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Âmbito e Vigência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Nome do Serviço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Descrição do Serviço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de Início de Vigência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de Fim de Vigência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Mensal /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Versão do SLA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Horário de Serviço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Categoria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Dias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Hora Início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Hora Fim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Observações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Horário Normal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Segunda a Sexta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08:00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18:00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Fins de Semana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Sábado e Domingo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Feriados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Suporte 24/7 (se aplicável)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Todos os dias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00:00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23:59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Os tempos de resposta e resolução devem ser realistas e mensuráveis. Comece com objectivos conservadores e ajuste com base nos dados reais de desempenho.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Objectivos de Nível de Serviço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6.1 Resposta e Resolução de Incidentes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Prioridade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Descrição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Tempo de Resposta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Tempo de Resolução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P1 — Crítico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Serviço indisponível — impacto total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15 minutos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4 horas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P2 — Alto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Serviço degradado — impacto significativo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30 minutos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8 horas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P3 — Médio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Impacto moderado — workaround disponível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2 horas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24 horas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P4 — Baixo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Impacto mínimo — pedido de rotina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4 horas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72 horas</w:t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6.2 Disponibilidade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Tipo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Horário de Negócio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Fora de Horário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Tempo de Inactividade Planeado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Objectivo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99,5%]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horas/mês]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Mínimo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6.3 Fiabilidade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Tipo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MTBF (Tempo Médio Entre Falhas)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MTRS (Tempo Médio de Restauro)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Período Actual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Período Anterior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Objectivo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6.4 Satisfação do Utilizador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Métrica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Método de Medição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Objectivo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Frequência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NPS (Net Promoter Score)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Inquérito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≥ 50]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Trimestral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CSAT (Satisfação do Cliente)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Inquérito pós-incidente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≥ 85%]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Mensal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Entrevistas de Utilizador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Entrevistas estruturadas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Semestral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Reporting e Revisões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7.1 Calendário de Reuniões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Tipo de Reunião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Frequência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Conteúdo Principal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Revisão Mensal do Serviço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Mensal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Análise de incidentes, SLA, satisfação e planeamento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Revisão Trimestral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Trimestral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Tendências, SLA breaches, análise de problemas recorrentes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Revisão Anual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Anual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Resultados anuais, renovação do SLA, objectivos estratégicos</w:t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7.2 Lista de Distribuição de Relatórios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Tipo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 e 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Organização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Mensal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Trimestral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Anual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Continuidade e Recuperação de Serviço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Detalhe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RTO (Recovery Time Objective)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4 horas]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RPO (Recovery Point Objective)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1 hora]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Plano de Continuidade Referenciado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Plano de Disaster Recovery Referenciado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Responsabilidades do Cliente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Fornecer informação precisa e atempada nos pedidos de suporte.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Designar representantes para participação nas reuniões de revisão do serviço.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Notificar o prestador de serviço com antecedência sobre mudanças planeadas que possam afectar o serviço.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Garantir que os utilizadores seguem os procedimentos acordados de utilização do serviço.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10. Assinaturas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Papel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Prestador de Serviço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Cliente / Consumidor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</w:tbl>
    <w:p>
      <w:pPr>
        <w:spacing w:before="160" w:after="80"/>
      </w:pP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Acordo de Nível de Serviço (SLA)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